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9A5" w:rsidRPr="00365321" w:rsidRDefault="004B49A5" w:rsidP="004B49A5">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4B49A5" w:rsidRPr="00365321" w:rsidRDefault="004B49A5" w:rsidP="004B49A5">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4B49A5" w:rsidRPr="00365321" w:rsidRDefault="004B49A5" w:rsidP="004B49A5">
      <w:pPr>
        <w:spacing w:before="0" w:beforeAutospacing="0" w:after="0" w:afterAutospacing="0"/>
        <w:jc w:val="center"/>
        <w:rPr>
          <w:sz w:val="28"/>
          <w:szCs w:val="28"/>
        </w:rPr>
      </w:pPr>
      <w:r w:rsidRPr="00365321">
        <w:rPr>
          <w:b/>
          <w:sz w:val="28"/>
          <w:szCs w:val="28"/>
        </w:rPr>
        <w:t>(АНО ВО ОУЭП)</w:t>
      </w:r>
    </w:p>
    <w:p w:rsidR="004B49A5" w:rsidRPr="00365321" w:rsidRDefault="004B49A5" w:rsidP="004B49A5">
      <w:pPr>
        <w:tabs>
          <w:tab w:val="left" w:pos="900"/>
          <w:tab w:val="left" w:pos="1080"/>
        </w:tabs>
        <w:suppressAutoHyphens/>
        <w:spacing w:before="0" w:beforeAutospacing="0" w:after="0" w:afterAutospacing="0"/>
        <w:ind w:firstLine="709"/>
        <w:jc w:val="both"/>
        <w:rPr>
          <w:b/>
          <w:sz w:val="20"/>
          <w:szCs w:val="20"/>
        </w:rPr>
      </w:pPr>
    </w:p>
    <w:p w:rsidR="004B49A5" w:rsidRPr="00365321" w:rsidRDefault="004B49A5" w:rsidP="004B49A5">
      <w:pPr>
        <w:tabs>
          <w:tab w:val="left" w:pos="900"/>
          <w:tab w:val="left" w:pos="1080"/>
        </w:tabs>
        <w:suppressAutoHyphens/>
        <w:spacing w:before="0" w:beforeAutospacing="0" w:after="0" w:afterAutospacing="0"/>
        <w:ind w:firstLine="709"/>
        <w:jc w:val="both"/>
        <w:rPr>
          <w:b/>
          <w:sz w:val="20"/>
          <w:szCs w:val="20"/>
        </w:rPr>
      </w:pPr>
    </w:p>
    <w:p w:rsidR="004B49A5" w:rsidRPr="00365321" w:rsidRDefault="004B49A5" w:rsidP="004B49A5">
      <w:pPr>
        <w:tabs>
          <w:tab w:val="left" w:pos="900"/>
          <w:tab w:val="left" w:pos="1080"/>
        </w:tabs>
        <w:suppressAutoHyphens/>
        <w:spacing w:before="0" w:beforeAutospacing="0" w:after="0" w:afterAutospacing="0"/>
        <w:ind w:firstLine="709"/>
        <w:jc w:val="both"/>
        <w:rPr>
          <w:b/>
          <w:sz w:val="20"/>
          <w:szCs w:val="20"/>
        </w:rPr>
      </w:pPr>
    </w:p>
    <w:p w:rsidR="004B49A5" w:rsidRPr="00365321" w:rsidRDefault="004B49A5" w:rsidP="004B49A5">
      <w:pPr>
        <w:tabs>
          <w:tab w:val="left" w:pos="900"/>
          <w:tab w:val="left" w:pos="1080"/>
        </w:tabs>
        <w:suppressAutoHyphens/>
        <w:spacing w:before="0" w:beforeAutospacing="0" w:after="0" w:afterAutospacing="0"/>
        <w:ind w:firstLine="709"/>
        <w:jc w:val="both"/>
        <w:rPr>
          <w:b/>
          <w:sz w:val="20"/>
          <w:szCs w:val="20"/>
        </w:rPr>
      </w:pPr>
    </w:p>
    <w:p w:rsidR="004B49A5" w:rsidRPr="000C11EC" w:rsidRDefault="004B49A5" w:rsidP="004B49A5">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4B49A5" w:rsidRPr="000C11EC" w:rsidRDefault="004B49A5" w:rsidP="004B49A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4B49A5" w:rsidRPr="000C11EC" w:rsidRDefault="004B49A5" w:rsidP="004B49A5">
      <w:pPr>
        <w:tabs>
          <w:tab w:val="left" w:pos="900"/>
          <w:tab w:val="left" w:pos="1080"/>
        </w:tabs>
        <w:suppressAutoHyphens/>
        <w:spacing w:before="0" w:beforeAutospacing="0" w:after="0" w:afterAutospacing="0"/>
        <w:ind w:firstLine="709"/>
        <w:jc w:val="right"/>
        <w:rPr>
          <w:sz w:val="20"/>
          <w:szCs w:val="20"/>
        </w:rPr>
      </w:pPr>
    </w:p>
    <w:p w:rsidR="004B49A5" w:rsidRPr="000C11EC" w:rsidRDefault="004B49A5" w:rsidP="004B49A5">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B49A5" w:rsidRPr="000C11EC" w:rsidRDefault="004B49A5" w:rsidP="004B49A5">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4B49A5" w:rsidRPr="000C11EC" w:rsidRDefault="004B49A5" w:rsidP="004B49A5">
      <w:pPr>
        <w:tabs>
          <w:tab w:val="left" w:pos="900"/>
          <w:tab w:val="left" w:pos="1080"/>
        </w:tabs>
        <w:suppressAutoHyphens/>
        <w:spacing w:before="0" w:beforeAutospacing="0" w:after="0" w:afterAutospacing="0"/>
        <w:ind w:firstLine="709"/>
        <w:jc w:val="right"/>
        <w:rPr>
          <w:sz w:val="20"/>
          <w:szCs w:val="20"/>
        </w:rPr>
      </w:pPr>
    </w:p>
    <w:p w:rsidR="004B49A5" w:rsidRPr="000C11EC" w:rsidRDefault="004B49A5" w:rsidP="004B49A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4B49A5" w:rsidRPr="000C11EC" w:rsidRDefault="004B49A5" w:rsidP="004B49A5">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4B49A5" w:rsidRPr="00365321" w:rsidRDefault="004B49A5" w:rsidP="004B49A5">
      <w:pPr>
        <w:tabs>
          <w:tab w:val="left" w:pos="900"/>
          <w:tab w:val="left" w:pos="1080"/>
        </w:tabs>
        <w:suppressAutoHyphens/>
        <w:spacing w:before="0" w:beforeAutospacing="0" w:after="0" w:afterAutospacing="0"/>
        <w:ind w:firstLine="709"/>
        <w:jc w:val="both"/>
        <w:rPr>
          <w:b/>
          <w:sz w:val="20"/>
          <w:szCs w:val="20"/>
        </w:rPr>
      </w:pPr>
    </w:p>
    <w:p w:rsidR="00165C42" w:rsidRPr="00365321" w:rsidRDefault="00165C42" w:rsidP="00165C42">
      <w:pPr>
        <w:tabs>
          <w:tab w:val="left" w:pos="900"/>
          <w:tab w:val="left" w:pos="1080"/>
        </w:tabs>
        <w:suppressAutoHyphens/>
        <w:spacing w:before="0" w:beforeAutospacing="0" w:after="0" w:afterAutospacing="0"/>
        <w:ind w:firstLine="709"/>
        <w:jc w:val="right"/>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jc w:val="right"/>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jc w:val="right"/>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jc w:val="center"/>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165C42" w:rsidRPr="00365321" w:rsidRDefault="00165C42" w:rsidP="00165C42">
      <w:pPr>
        <w:tabs>
          <w:tab w:val="left" w:pos="900"/>
          <w:tab w:val="left" w:pos="1080"/>
        </w:tabs>
        <w:suppressAutoHyphens/>
        <w:spacing w:before="0" w:beforeAutospacing="0" w:after="0" w:afterAutospacing="0"/>
        <w:ind w:firstLine="709"/>
        <w:jc w:val="center"/>
        <w:rPr>
          <w:b/>
        </w:rPr>
      </w:pPr>
    </w:p>
    <w:p w:rsidR="00165C42" w:rsidRPr="00365321" w:rsidRDefault="00165C42" w:rsidP="00165C42">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165C42" w:rsidRPr="00365321" w:rsidRDefault="00165C42" w:rsidP="00165C42">
      <w:pPr>
        <w:tabs>
          <w:tab w:val="left" w:pos="900"/>
          <w:tab w:val="left" w:pos="1080"/>
        </w:tabs>
        <w:suppressAutoHyphens/>
        <w:spacing w:before="0" w:beforeAutospacing="0" w:after="0" w:afterAutospacing="0"/>
        <w:ind w:firstLine="709"/>
        <w:jc w:val="center"/>
        <w:rPr>
          <w:b/>
        </w:rPr>
      </w:pPr>
    </w:p>
    <w:p w:rsidR="00165C42" w:rsidRPr="00365321" w:rsidRDefault="00165C42" w:rsidP="00872CE1">
      <w:pPr>
        <w:tabs>
          <w:tab w:val="left" w:pos="900"/>
          <w:tab w:val="left" w:pos="1080"/>
        </w:tabs>
        <w:suppressAutoHyphens/>
        <w:spacing w:before="0" w:beforeAutospacing="0" w:after="0" w:afterAutospacing="0"/>
        <w:ind w:firstLine="709"/>
        <w:jc w:val="center"/>
      </w:pPr>
      <w:r w:rsidRPr="00365321">
        <w:t>Наименование дисциплины Б1.В.ДВ.02.02 Государственная и муниципальная служба в РФ</w:t>
      </w:r>
    </w:p>
    <w:p w:rsidR="00165C42" w:rsidRPr="00365321" w:rsidRDefault="00BC034B" w:rsidP="00872CE1">
      <w:pPr>
        <w:tabs>
          <w:tab w:val="left" w:pos="900"/>
          <w:tab w:val="left" w:pos="1080"/>
        </w:tabs>
        <w:suppressAutoHyphens/>
        <w:spacing w:before="0" w:beforeAutospacing="0" w:after="0" w:afterAutospacing="0"/>
        <w:ind w:firstLine="709"/>
        <w:jc w:val="center"/>
      </w:pPr>
      <w:r>
        <w:t xml:space="preserve">Образовательная программа </w:t>
      </w:r>
      <w:r w:rsidR="00165C42" w:rsidRPr="00365321">
        <w:t>направления подготовки 40.03.01 «Юриспруденция», направленность (профиль): «Гражданско-правовая»</w:t>
      </w:r>
    </w:p>
    <w:p w:rsidR="00165C42" w:rsidRPr="00365321" w:rsidRDefault="00165C42" w:rsidP="00872CE1">
      <w:pPr>
        <w:tabs>
          <w:tab w:val="left" w:pos="900"/>
          <w:tab w:val="left" w:pos="1080"/>
        </w:tabs>
        <w:suppressAutoHyphens/>
        <w:spacing w:before="0" w:beforeAutospacing="0" w:after="0" w:afterAutospacing="0"/>
        <w:ind w:firstLine="709"/>
        <w:jc w:val="center"/>
        <w:rPr>
          <w:b/>
        </w:rPr>
      </w:pPr>
    </w:p>
    <w:p w:rsidR="00165C42" w:rsidRPr="00365321" w:rsidRDefault="00165C42" w:rsidP="00872CE1">
      <w:pPr>
        <w:tabs>
          <w:tab w:val="left" w:pos="900"/>
          <w:tab w:val="left" w:pos="1080"/>
        </w:tabs>
        <w:suppressAutoHyphens/>
        <w:spacing w:before="0" w:beforeAutospacing="0" w:after="0" w:afterAutospacing="0"/>
        <w:ind w:firstLine="709"/>
        <w:jc w:val="center"/>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jc w:val="right"/>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jc w:val="right"/>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jc w:val="right"/>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jc w:val="right"/>
        <w:rPr>
          <w:sz w:val="20"/>
          <w:szCs w:val="20"/>
        </w:rPr>
      </w:pPr>
    </w:p>
    <w:p w:rsidR="00165C42" w:rsidRPr="00365321" w:rsidRDefault="00165C42" w:rsidP="00165C42">
      <w:pPr>
        <w:spacing w:before="0" w:beforeAutospacing="0" w:after="0" w:afterAutospacing="0"/>
        <w:jc w:val="right"/>
        <w:rPr>
          <w:sz w:val="20"/>
          <w:szCs w:val="20"/>
        </w:rPr>
      </w:pPr>
      <w:r w:rsidRPr="00365321">
        <w:rPr>
          <w:sz w:val="20"/>
          <w:szCs w:val="20"/>
        </w:rPr>
        <w:t xml:space="preserve"> </w:t>
      </w:r>
    </w:p>
    <w:p w:rsidR="00165C42" w:rsidRPr="00365321" w:rsidRDefault="00165C42" w:rsidP="00165C42">
      <w:pPr>
        <w:tabs>
          <w:tab w:val="left" w:pos="900"/>
          <w:tab w:val="left" w:pos="1080"/>
        </w:tabs>
        <w:suppressAutoHyphens/>
        <w:spacing w:before="0" w:beforeAutospacing="0" w:after="0" w:afterAutospacing="0"/>
        <w:ind w:firstLine="709"/>
        <w:jc w:val="right"/>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rPr>
          <w:sz w:val="20"/>
          <w:szCs w:val="20"/>
        </w:rPr>
      </w:pPr>
    </w:p>
    <w:p w:rsidR="00165C42" w:rsidRPr="00365321" w:rsidRDefault="00165C42" w:rsidP="00165C42">
      <w:pPr>
        <w:tabs>
          <w:tab w:val="left" w:pos="900"/>
          <w:tab w:val="left" w:pos="1080"/>
        </w:tabs>
        <w:suppressAutoHyphens/>
        <w:spacing w:before="0" w:beforeAutospacing="0" w:after="0" w:afterAutospacing="0"/>
        <w:rPr>
          <w:u w:val="single"/>
        </w:rPr>
      </w:pPr>
      <w:r w:rsidRPr="00365321">
        <w:t xml:space="preserve">Квалификация - </w:t>
      </w:r>
      <w:r w:rsidRPr="00BC034B">
        <w:t>бакалавр</w:t>
      </w:r>
    </w:p>
    <w:p w:rsidR="00165C42" w:rsidRPr="00365321" w:rsidRDefault="00165C42" w:rsidP="00165C42">
      <w:pPr>
        <w:tabs>
          <w:tab w:val="left" w:pos="900"/>
          <w:tab w:val="left" w:pos="1080"/>
        </w:tabs>
        <w:suppressAutoHyphens/>
        <w:spacing w:before="0" w:beforeAutospacing="0" w:after="0" w:afterAutospacing="0"/>
        <w:ind w:firstLine="709"/>
        <w:rPr>
          <w:sz w:val="20"/>
          <w:szCs w:val="20"/>
          <w:u w:val="single"/>
        </w:rPr>
      </w:pPr>
    </w:p>
    <w:p w:rsidR="00165C42" w:rsidRPr="00365321" w:rsidRDefault="00165C42" w:rsidP="00165C42">
      <w:pPr>
        <w:tabs>
          <w:tab w:val="left" w:pos="900"/>
          <w:tab w:val="left" w:pos="1080"/>
        </w:tabs>
        <w:suppressAutoHyphens/>
        <w:spacing w:before="0" w:beforeAutospacing="0" w:after="0" w:afterAutospacing="0"/>
        <w:ind w:firstLine="709"/>
        <w:rPr>
          <w:sz w:val="20"/>
          <w:szCs w:val="20"/>
          <w:u w:val="single"/>
        </w:rPr>
      </w:pPr>
    </w:p>
    <w:p w:rsidR="00165C42" w:rsidRPr="00365321" w:rsidRDefault="00165C42" w:rsidP="00165C42">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165C42" w:rsidRPr="00365321" w:rsidRDefault="00165C42" w:rsidP="00165C42">
      <w:pPr>
        <w:spacing w:before="0" w:beforeAutospacing="0" w:after="0" w:afterAutospacing="0"/>
        <w:rPr>
          <w:sz w:val="20"/>
          <w:szCs w:val="20"/>
        </w:rPr>
      </w:pPr>
      <w:r w:rsidRPr="00365321">
        <w:rPr>
          <w:sz w:val="20"/>
          <w:szCs w:val="20"/>
        </w:rPr>
        <w:t xml:space="preserve">Кононов А.М., </w:t>
      </w:r>
      <w:proofErr w:type="spellStart"/>
      <w:r w:rsidRPr="00365321">
        <w:rPr>
          <w:sz w:val="20"/>
          <w:szCs w:val="20"/>
        </w:rPr>
        <w:t>д.ю.н</w:t>
      </w:r>
      <w:proofErr w:type="spellEnd"/>
      <w:r w:rsidRPr="00365321">
        <w:rPr>
          <w:sz w:val="20"/>
          <w:szCs w:val="20"/>
        </w:rPr>
        <w:t>., проф.</w:t>
      </w:r>
    </w:p>
    <w:p w:rsidR="00165C42" w:rsidRPr="00365321" w:rsidRDefault="00165C42" w:rsidP="00165C42">
      <w:pPr>
        <w:tabs>
          <w:tab w:val="left" w:pos="900"/>
          <w:tab w:val="left" w:pos="1080"/>
        </w:tabs>
        <w:suppressAutoHyphens/>
        <w:spacing w:before="0" w:beforeAutospacing="0" w:after="0" w:afterAutospacing="0"/>
        <w:ind w:firstLine="709"/>
        <w:rPr>
          <w:sz w:val="20"/>
          <w:szCs w:val="20"/>
          <w:u w:val="single"/>
        </w:rPr>
      </w:pPr>
    </w:p>
    <w:p w:rsidR="00165C42" w:rsidRPr="00365321" w:rsidRDefault="00165C42" w:rsidP="00165C42">
      <w:pPr>
        <w:tabs>
          <w:tab w:val="left" w:pos="900"/>
          <w:tab w:val="left" w:pos="1080"/>
        </w:tabs>
        <w:suppressAutoHyphens/>
        <w:spacing w:before="0" w:beforeAutospacing="0" w:after="0" w:afterAutospacing="0"/>
        <w:ind w:firstLine="709"/>
        <w:rPr>
          <w:sz w:val="20"/>
          <w:szCs w:val="20"/>
          <w:u w:val="single"/>
        </w:rPr>
      </w:pPr>
    </w:p>
    <w:p w:rsidR="00165C42" w:rsidRPr="00365321" w:rsidRDefault="00165C42" w:rsidP="00165C42">
      <w:pPr>
        <w:tabs>
          <w:tab w:val="left" w:pos="900"/>
          <w:tab w:val="left" w:pos="1080"/>
        </w:tabs>
        <w:suppressAutoHyphens/>
        <w:spacing w:before="0" w:beforeAutospacing="0" w:after="0" w:afterAutospacing="0"/>
        <w:ind w:firstLine="709"/>
        <w:rPr>
          <w:sz w:val="20"/>
          <w:szCs w:val="20"/>
          <w:u w:val="single"/>
        </w:rPr>
      </w:pPr>
    </w:p>
    <w:p w:rsidR="00165C42" w:rsidRPr="00365321" w:rsidRDefault="00165C42" w:rsidP="00165C42">
      <w:pPr>
        <w:tabs>
          <w:tab w:val="left" w:pos="900"/>
          <w:tab w:val="left" w:pos="1080"/>
        </w:tabs>
        <w:suppressAutoHyphens/>
        <w:spacing w:before="0" w:beforeAutospacing="0" w:after="0" w:afterAutospacing="0"/>
        <w:ind w:firstLine="709"/>
        <w:rPr>
          <w:sz w:val="20"/>
          <w:szCs w:val="20"/>
          <w:u w:val="single"/>
        </w:rPr>
      </w:pPr>
    </w:p>
    <w:p w:rsidR="00165C42" w:rsidRPr="00365321" w:rsidRDefault="008D6AC5" w:rsidP="00165C42">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4B49A5">
        <w:rPr>
          <w:sz w:val="20"/>
          <w:szCs w:val="20"/>
        </w:rPr>
        <w:t>3</w:t>
      </w:r>
      <w:bookmarkStart w:id="0" w:name="_GoBack"/>
      <w:bookmarkEnd w:id="0"/>
      <w:r w:rsidR="00165C42" w:rsidRPr="00365321">
        <w:rPr>
          <w:sz w:val="20"/>
          <w:szCs w:val="20"/>
        </w:rPr>
        <w:br w:type="page"/>
      </w:r>
    </w:p>
    <w:p w:rsidR="00165C42" w:rsidRPr="00365321" w:rsidRDefault="00165C42" w:rsidP="00165C42">
      <w:pPr>
        <w:numPr>
          <w:ilvl w:val="0"/>
          <w:numId w:val="67"/>
        </w:numPr>
        <w:tabs>
          <w:tab w:val="clear" w:pos="1070"/>
          <w:tab w:val="left" w:pos="0"/>
          <w:tab w:val="left" w:pos="900"/>
        </w:tabs>
        <w:spacing w:before="0" w:beforeAutospacing="0" w:after="0" w:afterAutospacing="0"/>
        <w:ind w:left="0" w:firstLine="710"/>
        <w:rPr>
          <w:b/>
          <w:sz w:val="20"/>
          <w:szCs w:val="20"/>
        </w:rPr>
      </w:pPr>
      <w:r w:rsidRPr="00365321">
        <w:rPr>
          <w:b/>
          <w:sz w:val="20"/>
          <w:szCs w:val="20"/>
        </w:rPr>
        <w:lastRenderedPageBreak/>
        <w:t xml:space="preserve"> Цели и задачи дисциплины</w:t>
      </w:r>
    </w:p>
    <w:p w:rsidR="00165C42" w:rsidRPr="00101919" w:rsidRDefault="00165C42" w:rsidP="0010191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101919">
        <w:rPr>
          <w:b/>
          <w:i/>
          <w:sz w:val="20"/>
          <w:szCs w:val="20"/>
        </w:rPr>
        <w:t>Цель дисциплины</w:t>
      </w:r>
      <w:r w:rsidRPr="00101919">
        <w:rPr>
          <w:sz w:val="20"/>
          <w:szCs w:val="20"/>
        </w:rPr>
        <w:t xml:space="preserve"> - сформировать представление по вопросам правового регулирования поступления на государственную гражданскую службу, в процессе ее прохождения, реализации статуса государственного гражданского служащего, увольнения со службы.</w:t>
      </w:r>
    </w:p>
    <w:p w:rsidR="00165C42" w:rsidRPr="00101919" w:rsidRDefault="00165C42" w:rsidP="0010191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101919">
        <w:rPr>
          <w:b/>
          <w:i/>
          <w:sz w:val="20"/>
          <w:szCs w:val="20"/>
        </w:rPr>
        <w:t xml:space="preserve">Задачи дисциплины: </w:t>
      </w:r>
    </w:p>
    <w:p w:rsidR="00165C42" w:rsidRPr="00101919" w:rsidRDefault="00165C42" w:rsidP="00101919">
      <w:pPr>
        <w:pStyle w:val="affffffffff0"/>
        <w:numPr>
          <w:ilvl w:val="0"/>
          <w:numId w:val="84"/>
        </w:numPr>
        <w:tabs>
          <w:tab w:val="left" w:pos="900"/>
          <w:tab w:val="left" w:pos="1080"/>
        </w:tabs>
        <w:suppressAutoHyphens/>
        <w:overflowPunct w:val="0"/>
        <w:autoSpaceDE w:val="0"/>
        <w:autoSpaceDN w:val="0"/>
        <w:adjustRightInd w:val="0"/>
        <w:spacing w:before="0" w:beforeAutospacing="0" w:after="0" w:afterAutospacing="0"/>
        <w:jc w:val="both"/>
        <w:textAlignment w:val="baseline"/>
        <w:rPr>
          <w:rFonts w:ascii="Times New Roman" w:hAnsi="Times New Roman" w:cs="Times New Roman"/>
          <w:sz w:val="20"/>
          <w:szCs w:val="20"/>
        </w:rPr>
      </w:pPr>
      <w:r w:rsidRPr="00101919">
        <w:rPr>
          <w:rFonts w:ascii="Times New Roman" w:hAnsi="Times New Roman" w:cs="Times New Roman"/>
          <w:sz w:val="20"/>
          <w:szCs w:val="20"/>
        </w:rPr>
        <w:t>обеспечить глубокие знания действующего законодательства;</w:t>
      </w:r>
    </w:p>
    <w:p w:rsidR="00165C42" w:rsidRPr="00101919" w:rsidRDefault="00165C42" w:rsidP="00101919">
      <w:pPr>
        <w:pStyle w:val="affffffffff0"/>
        <w:numPr>
          <w:ilvl w:val="0"/>
          <w:numId w:val="84"/>
        </w:numPr>
        <w:tabs>
          <w:tab w:val="left" w:pos="900"/>
          <w:tab w:val="left" w:pos="1080"/>
        </w:tabs>
        <w:suppressAutoHyphens/>
        <w:overflowPunct w:val="0"/>
        <w:autoSpaceDE w:val="0"/>
        <w:autoSpaceDN w:val="0"/>
        <w:adjustRightInd w:val="0"/>
        <w:spacing w:before="0" w:beforeAutospacing="0" w:after="0" w:afterAutospacing="0"/>
        <w:jc w:val="both"/>
        <w:textAlignment w:val="baseline"/>
        <w:rPr>
          <w:rFonts w:ascii="Times New Roman" w:hAnsi="Times New Roman" w:cs="Times New Roman"/>
          <w:sz w:val="20"/>
          <w:szCs w:val="20"/>
        </w:rPr>
      </w:pPr>
      <w:r w:rsidRPr="00101919">
        <w:rPr>
          <w:rFonts w:ascii="Times New Roman" w:hAnsi="Times New Roman" w:cs="Times New Roman"/>
          <w:sz w:val="20"/>
          <w:szCs w:val="20"/>
        </w:rPr>
        <w:t>сформировать умения самостоятельной работы с нормативной базой с учетом и постоянного обновления и изменения;</w:t>
      </w:r>
    </w:p>
    <w:p w:rsidR="00165C42" w:rsidRPr="00101919" w:rsidRDefault="00165C42" w:rsidP="00101919">
      <w:pPr>
        <w:pStyle w:val="affffffffff0"/>
        <w:numPr>
          <w:ilvl w:val="0"/>
          <w:numId w:val="84"/>
        </w:numPr>
        <w:tabs>
          <w:tab w:val="left" w:pos="900"/>
          <w:tab w:val="left" w:pos="1080"/>
        </w:tabs>
        <w:suppressAutoHyphens/>
        <w:overflowPunct w:val="0"/>
        <w:autoSpaceDE w:val="0"/>
        <w:autoSpaceDN w:val="0"/>
        <w:adjustRightInd w:val="0"/>
        <w:spacing w:before="0" w:beforeAutospacing="0" w:after="0" w:afterAutospacing="0"/>
        <w:jc w:val="both"/>
        <w:textAlignment w:val="baseline"/>
        <w:rPr>
          <w:rFonts w:ascii="Times New Roman" w:hAnsi="Times New Roman" w:cs="Times New Roman"/>
          <w:sz w:val="20"/>
          <w:szCs w:val="20"/>
        </w:rPr>
      </w:pPr>
      <w:r w:rsidRPr="00101919">
        <w:rPr>
          <w:rFonts w:ascii="Times New Roman" w:hAnsi="Times New Roman" w:cs="Times New Roman"/>
          <w:sz w:val="20"/>
          <w:szCs w:val="20"/>
        </w:rPr>
        <w:t>содействовать формированию юридического мышления как основы правовой культуры в целом;</w:t>
      </w:r>
    </w:p>
    <w:p w:rsidR="00165C42" w:rsidRPr="00101919" w:rsidRDefault="00165C42" w:rsidP="00101919">
      <w:pPr>
        <w:pStyle w:val="affffffffff0"/>
        <w:numPr>
          <w:ilvl w:val="0"/>
          <w:numId w:val="84"/>
        </w:numPr>
        <w:tabs>
          <w:tab w:val="left" w:pos="900"/>
          <w:tab w:val="left" w:pos="1080"/>
        </w:tabs>
        <w:suppressAutoHyphens/>
        <w:overflowPunct w:val="0"/>
        <w:autoSpaceDE w:val="0"/>
        <w:autoSpaceDN w:val="0"/>
        <w:adjustRightInd w:val="0"/>
        <w:spacing w:before="0" w:beforeAutospacing="0" w:after="0" w:afterAutospacing="0"/>
        <w:jc w:val="both"/>
        <w:textAlignment w:val="baseline"/>
        <w:rPr>
          <w:rFonts w:ascii="Times New Roman" w:hAnsi="Times New Roman" w:cs="Times New Roman"/>
          <w:sz w:val="20"/>
          <w:szCs w:val="20"/>
        </w:rPr>
      </w:pPr>
      <w:r w:rsidRPr="00101919">
        <w:rPr>
          <w:rFonts w:ascii="Times New Roman" w:hAnsi="Times New Roman" w:cs="Times New Roman"/>
          <w:sz w:val="20"/>
          <w:szCs w:val="20"/>
        </w:rPr>
        <w:t>обеспечить усвоение обучающимися базового понятийно-категориального аппарата сферы общественной динамики, правильное понимание имеющихся соответствующих проблем и возможностей их разрешения;</w:t>
      </w:r>
    </w:p>
    <w:p w:rsidR="00165C42" w:rsidRPr="00101919" w:rsidRDefault="00165C42" w:rsidP="00101919">
      <w:pPr>
        <w:pStyle w:val="affffffffff0"/>
        <w:numPr>
          <w:ilvl w:val="0"/>
          <w:numId w:val="84"/>
        </w:numPr>
        <w:tabs>
          <w:tab w:val="left" w:pos="900"/>
          <w:tab w:val="left" w:pos="1080"/>
        </w:tabs>
        <w:suppressAutoHyphens/>
        <w:overflowPunct w:val="0"/>
        <w:autoSpaceDE w:val="0"/>
        <w:autoSpaceDN w:val="0"/>
        <w:adjustRightInd w:val="0"/>
        <w:spacing w:before="0" w:beforeAutospacing="0" w:after="0" w:afterAutospacing="0"/>
        <w:jc w:val="both"/>
        <w:textAlignment w:val="baseline"/>
        <w:rPr>
          <w:rFonts w:ascii="Times New Roman" w:hAnsi="Times New Roman" w:cs="Times New Roman"/>
          <w:sz w:val="20"/>
          <w:szCs w:val="20"/>
        </w:rPr>
      </w:pPr>
      <w:r w:rsidRPr="00101919">
        <w:rPr>
          <w:rFonts w:ascii="Times New Roman" w:hAnsi="Times New Roman" w:cs="Times New Roman"/>
          <w:sz w:val="20"/>
          <w:szCs w:val="20"/>
        </w:rPr>
        <w:t>познакомить обучающихся с имеющимися классификациями общественных процессов, со структурой, содержанием, особенностями и взаимосвязями социально-экономических и политических процессов в современном обществе.</w:t>
      </w:r>
    </w:p>
    <w:p w:rsidR="00165C42" w:rsidRPr="00365321" w:rsidRDefault="00165C42" w:rsidP="00165C42">
      <w:pPr>
        <w:tabs>
          <w:tab w:val="left" w:pos="0"/>
          <w:tab w:val="left" w:pos="1134"/>
        </w:tabs>
        <w:spacing w:before="0" w:beforeAutospacing="0" w:after="0" w:afterAutospacing="0"/>
        <w:ind w:firstLine="710"/>
        <w:jc w:val="both"/>
        <w:rPr>
          <w:sz w:val="20"/>
          <w:szCs w:val="20"/>
        </w:rPr>
      </w:pPr>
    </w:p>
    <w:p w:rsidR="00165C42" w:rsidRPr="00101919" w:rsidRDefault="00165C42" w:rsidP="00101919">
      <w:pPr>
        <w:numPr>
          <w:ilvl w:val="0"/>
          <w:numId w:val="67"/>
        </w:numPr>
        <w:tabs>
          <w:tab w:val="clear" w:pos="1070"/>
          <w:tab w:val="left" w:pos="0"/>
          <w:tab w:val="left" w:pos="900"/>
        </w:tabs>
        <w:spacing w:before="0" w:beforeAutospacing="0" w:after="0" w:afterAutospacing="0"/>
        <w:ind w:left="0" w:firstLine="710"/>
        <w:rPr>
          <w:b/>
          <w:sz w:val="20"/>
          <w:szCs w:val="20"/>
        </w:rPr>
      </w:pPr>
      <w:r w:rsidRPr="00101919">
        <w:rPr>
          <w:b/>
          <w:sz w:val="20"/>
          <w:szCs w:val="20"/>
        </w:rPr>
        <w:t>Место дисциплины в структуре ОП</w:t>
      </w:r>
    </w:p>
    <w:p w:rsidR="00165C42" w:rsidRPr="00365321" w:rsidRDefault="00165C42" w:rsidP="00165C42">
      <w:pPr>
        <w:pStyle w:val="af8"/>
        <w:tabs>
          <w:tab w:val="left" w:pos="0"/>
          <w:tab w:val="left" w:pos="900"/>
        </w:tabs>
        <w:suppressAutoHyphens/>
        <w:ind w:firstLine="710"/>
        <w:jc w:val="both"/>
        <w:rPr>
          <w:rFonts w:ascii="Times New Roman" w:hAnsi="Times New Roman"/>
        </w:rPr>
      </w:pPr>
      <w:r w:rsidRPr="00365321">
        <w:rPr>
          <w:rFonts w:ascii="Times New Roman" w:hAnsi="Times New Roman"/>
        </w:rPr>
        <w:t>Дисциплина «Государственная и муниципальная служба в РФ» относится к дисциплинам по выбору</w:t>
      </w:r>
      <w:r w:rsidRPr="00365321">
        <w:rPr>
          <w:rFonts w:ascii="Times New Roman" w:hAnsi="Times New Roman"/>
          <w:bCs/>
        </w:rPr>
        <w:t xml:space="preserve"> части, формируемой участни</w:t>
      </w:r>
      <w:r w:rsidR="00101919">
        <w:rPr>
          <w:rFonts w:ascii="Times New Roman" w:hAnsi="Times New Roman"/>
          <w:bCs/>
        </w:rPr>
        <w:t>ками образовательных отношений,</w:t>
      </w:r>
      <w:r w:rsidRPr="00365321">
        <w:rPr>
          <w:rFonts w:ascii="Times New Roman" w:hAnsi="Times New Roman"/>
        </w:rPr>
        <w:t xml:space="preserve"> Блока 1.</w:t>
      </w:r>
    </w:p>
    <w:p w:rsidR="00165C42" w:rsidRPr="00101919" w:rsidRDefault="00165C42" w:rsidP="00101919">
      <w:pPr>
        <w:tabs>
          <w:tab w:val="left" w:pos="0"/>
          <w:tab w:val="left" w:pos="900"/>
        </w:tabs>
        <w:spacing w:before="0" w:beforeAutospacing="0" w:after="0" w:afterAutospacing="0"/>
        <w:ind w:left="710"/>
        <w:rPr>
          <w:b/>
          <w:sz w:val="20"/>
          <w:szCs w:val="20"/>
        </w:rPr>
      </w:pPr>
    </w:p>
    <w:p w:rsidR="00165C42" w:rsidRPr="00101919" w:rsidRDefault="00165C42" w:rsidP="00101919">
      <w:pPr>
        <w:numPr>
          <w:ilvl w:val="0"/>
          <w:numId w:val="67"/>
        </w:numPr>
        <w:tabs>
          <w:tab w:val="clear" w:pos="1070"/>
          <w:tab w:val="left" w:pos="0"/>
          <w:tab w:val="left" w:pos="900"/>
        </w:tabs>
        <w:spacing w:before="0" w:beforeAutospacing="0" w:after="0" w:afterAutospacing="0"/>
        <w:ind w:left="0" w:firstLine="710"/>
        <w:rPr>
          <w:b/>
          <w:sz w:val="20"/>
          <w:szCs w:val="20"/>
        </w:rPr>
      </w:pPr>
      <w:r w:rsidRPr="00101919">
        <w:rPr>
          <w:b/>
          <w:sz w:val="20"/>
          <w:szCs w:val="20"/>
        </w:rPr>
        <w:t>Планируемые результаты обучения по дисциплине</w:t>
      </w:r>
    </w:p>
    <w:p w:rsidR="00165C42" w:rsidRPr="00365321" w:rsidRDefault="00165C42" w:rsidP="00165C42">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165C42" w:rsidRPr="00365321" w:rsidRDefault="00165C42" w:rsidP="00165C4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профессиональные компетенции</w:t>
      </w:r>
    </w:p>
    <w:p w:rsidR="00165C42" w:rsidRPr="00365321" w:rsidRDefault="00165C42" w:rsidP="00165C4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ПК-8.</w:t>
      </w:r>
      <w:r w:rsidRPr="00365321">
        <w:t xml:space="preserve"> </w:t>
      </w:r>
      <w:r w:rsidRPr="00365321">
        <w:rPr>
          <w:sz w:val="20"/>
          <w:szCs w:val="20"/>
        </w:rPr>
        <w:t>Способен</w:t>
      </w:r>
      <w:r w:rsidRPr="00365321">
        <w:t xml:space="preserve"> </w:t>
      </w:r>
      <w:r w:rsidRPr="00365321">
        <w:rPr>
          <w:sz w:val="20"/>
          <w:szCs w:val="20"/>
        </w:rPr>
        <w:t>представлять в установленном порядке интересы, организации, учреждения, предпр</w:t>
      </w:r>
      <w:r w:rsidR="00101919">
        <w:rPr>
          <w:sz w:val="20"/>
          <w:szCs w:val="20"/>
        </w:rPr>
        <w:t xml:space="preserve">иятия, работников, граждан, </w:t>
      </w:r>
      <w:r w:rsidRPr="00365321">
        <w:rPr>
          <w:sz w:val="20"/>
          <w:szCs w:val="20"/>
        </w:rPr>
        <w:t>в судебных органах, а также в других органах при рассмотрении правовых вопросов возникающим в профессиональной деятельности;</w:t>
      </w:r>
    </w:p>
    <w:p w:rsidR="00165C42" w:rsidRPr="00365321" w:rsidRDefault="00165C42" w:rsidP="00165C4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ПК-10.</w:t>
      </w:r>
      <w:r w:rsidRPr="00365321">
        <w:t xml:space="preserve"> </w:t>
      </w:r>
      <w:r w:rsidRPr="00365321">
        <w:rPr>
          <w:sz w:val="20"/>
          <w:szCs w:val="20"/>
        </w:rPr>
        <w:t>Способен осуществлять деятельность по соблюдению и защите прав и законных интересов граждан.</w:t>
      </w:r>
    </w:p>
    <w:p w:rsidR="00165C42" w:rsidRPr="00365321" w:rsidRDefault="00165C42" w:rsidP="00165C4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165C42" w:rsidRPr="00365321" w:rsidRDefault="00165C42" w:rsidP="00165C42">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165C42" w:rsidRPr="00365321" w:rsidRDefault="00165C42" w:rsidP="00165C42">
      <w:pPr>
        <w:tabs>
          <w:tab w:val="left" w:pos="900"/>
          <w:tab w:val="left" w:pos="1080"/>
        </w:tabs>
        <w:suppressAutoHyphens/>
        <w:spacing w:before="0" w:beforeAutospacing="0" w:after="0" w:afterAutospacing="0"/>
        <w:ind w:firstLine="709"/>
        <w:jc w:val="both"/>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5103"/>
      </w:tblGrid>
      <w:tr w:rsidR="00165C42" w:rsidRPr="00365321" w:rsidTr="009C1438">
        <w:trPr>
          <w:tblHeader/>
        </w:trPr>
        <w:tc>
          <w:tcPr>
            <w:tcW w:w="2093" w:type="dxa"/>
          </w:tcPr>
          <w:p w:rsidR="00165C42" w:rsidRPr="00365321" w:rsidRDefault="00165C42"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835" w:type="dxa"/>
          </w:tcPr>
          <w:p w:rsidR="00165C42" w:rsidRPr="00365321" w:rsidRDefault="00165C42"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5103" w:type="dxa"/>
          </w:tcPr>
          <w:p w:rsidR="00165C42" w:rsidRPr="00365321" w:rsidRDefault="00165C42"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165C42" w:rsidRPr="00365321" w:rsidTr="009C1438">
        <w:trPr>
          <w:trHeight w:val="661"/>
        </w:trPr>
        <w:tc>
          <w:tcPr>
            <w:tcW w:w="2093" w:type="dxa"/>
            <w:vMerge w:val="restart"/>
          </w:tcPr>
          <w:p w:rsidR="00165C42" w:rsidRPr="00365321" w:rsidRDefault="00165C42"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ПК-8.</w:t>
            </w:r>
            <w:r w:rsidRPr="00365321">
              <w:t xml:space="preserve"> </w:t>
            </w:r>
            <w:r w:rsidRPr="00365321">
              <w:rPr>
                <w:sz w:val="20"/>
                <w:szCs w:val="20"/>
              </w:rPr>
              <w:t>Способен</w:t>
            </w:r>
            <w:r w:rsidRPr="00365321">
              <w:t xml:space="preserve"> </w:t>
            </w:r>
            <w:r w:rsidRPr="00365321">
              <w:rPr>
                <w:sz w:val="20"/>
                <w:szCs w:val="20"/>
              </w:rPr>
              <w:t>представлять в установленном порядке интересы, организации, учреждения, предприятия, работников, граждан,  в судебных органах, а также в других органах при рассмотрении правовых вопросов возникающим в профессиональной деятельности</w:t>
            </w:r>
          </w:p>
        </w:tc>
        <w:tc>
          <w:tcPr>
            <w:tcW w:w="2835" w:type="dxa"/>
          </w:tcPr>
          <w:p w:rsidR="00165C42" w:rsidRPr="00365321" w:rsidRDefault="00165C42" w:rsidP="009C1438">
            <w:pPr>
              <w:spacing w:after="0"/>
              <w:rPr>
                <w:sz w:val="20"/>
                <w:szCs w:val="20"/>
              </w:rPr>
            </w:pPr>
            <w:r w:rsidRPr="00365321">
              <w:rPr>
                <w:sz w:val="20"/>
                <w:szCs w:val="20"/>
              </w:rPr>
              <w:t>ПК-8.1. Знает нормы, содержание, пределы осуществления, способы реализации и защиты гарантированных законодательством Российской Федерации прав, свобод и законных интересов граждан, прав и законных интересов юридических лиц, содержание обязанностей граждан и юридических лиц и пределы исполнения таких обязанностей</w:t>
            </w:r>
          </w:p>
        </w:tc>
        <w:tc>
          <w:tcPr>
            <w:tcW w:w="5103" w:type="dxa"/>
          </w:tcPr>
          <w:p w:rsidR="00165C42" w:rsidRPr="00365321" w:rsidRDefault="00165C42"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165C42" w:rsidRPr="00365321" w:rsidRDefault="00165C42" w:rsidP="00165C42">
            <w:pPr>
              <w:numPr>
                <w:ilvl w:val="0"/>
                <w:numId w:val="65"/>
              </w:numPr>
              <w:tabs>
                <w:tab w:val="clear" w:pos="437"/>
                <w:tab w:val="left" w:pos="175"/>
                <w:tab w:val="left" w:pos="993"/>
                <w:tab w:val="left" w:pos="1134"/>
              </w:tabs>
              <w:suppressAutoHyphens/>
              <w:spacing w:before="0" w:beforeAutospacing="0" w:after="0" w:afterAutospacing="0"/>
              <w:ind w:left="175" w:hanging="175"/>
              <w:jc w:val="both"/>
              <w:rPr>
                <w:sz w:val="20"/>
                <w:szCs w:val="20"/>
              </w:rPr>
            </w:pPr>
            <w:r w:rsidRPr="00365321">
              <w:rPr>
                <w:sz w:val="20"/>
                <w:szCs w:val="20"/>
              </w:rPr>
              <w:t>условия прохождения государственной и муниципальной службы;</w:t>
            </w:r>
          </w:p>
          <w:p w:rsidR="00165C42" w:rsidRPr="00365321" w:rsidRDefault="00165C42" w:rsidP="00165C42">
            <w:pPr>
              <w:numPr>
                <w:ilvl w:val="0"/>
                <w:numId w:val="65"/>
              </w:numPr>
              <w:tabs>
                <w:tab w:val="clear" w:pos="437"/>
                <w:tab w:val="left" w:pos="175"/>
                <w:tab w:val="left" w:pos="993"/>
                <w:tab w:val="left" w:pos="1134"/>
              </w:tabs>
              <w:suppressAutoHyphens/>
              <w:spacing w:before="0" w:beforeAutospacing="0" w:after="0" w:afterAutospacing="0"/>
              <w:ind w:left="175" w:hanging="175"/>
              <w:jc w:val="both"/>
              <w:rPr>
                <w:sz w:val="20"/>
                <w:szCs w:val="20"/>
              </w:rPr>
            </w:pPr>
            <w:r w:rsidRPr="00365321">
              <w:rPr>
                <w:sz w:val="20"/>
                <w:szCs w:val="20"/>
              </w:rPr>
              <w:t>системы управления государственной и муниципальной службой.</w:t>
            </w:r>
          </w:p>
        </w:tc>
      </w:tr>
      <w:tr w:rsidR="00165C42" w:rsidRPr="00365321" w:rsidTr="009C1438">
        <w:trPr>
          <w:trHeight w:val="529"/>
        </w:trPr>
        <w:tc>
          <w:tcPr>
            <w:tcW w:w="2093" w:type="dxa"/>
            <w:vMerge/>
          </w:tcPr>
          <w:p w:rsidR="00165C42" w:rsidRPr="00365321" w:rsidRDefault="00165C42" w:rsidP="009C1438">
            <w:pPr>
              <w:tabs>
                <w:tab w:val="left" w:pos="1080"/>
              </w:tabs>
              <w:spacing w:before="0" w:beforeAutospacing="0" w:after="0" w:afterAutospacing="0"/>
              <w:rPr>
                <w:b/>
                <w:sz w:val="20"/>
                <w:szCs w:val="20"/>
              </w:rPr>
            </w:pPr>
          </w:p>
        </w:tc>
        <w:tc>
          <w:tcPr>
            <w:tcW w:w="2835" w:type="dxa"/>
          </w:tcPr>
          <w:p w:rsidR="00165C42" w:rsidRPr="00365321" w:rsidRDefault="00165C42" w:rsidP="009C1438">
            <w:pPr>
              <w:spacing w:after="0"/>
              <w:rPr>
                <w:sz w:val="20"/>
                <w:szCs w:val="20"/>
              </w:rPr>
            </w:pPr>
            <w:r w:rsidRPr="00365321">
              <w:rPr>
                <w:sz w:val="20"/>
                <w:szCs w:val="20"/>
              </w:rPr>
              <w:t xml:space="preserve">ПК-8.2. Умеет: применять нормы материального и процессуального права при решении задач профессиональной деятельности; составлять заявление, жалобу, ходатайство или другой документ правового характера, представлять интересы организации, учреждения, предприятия, работников, граждан в суде, государственном или </w:t>
            </w:r>
            <w:r w:rsidRPr="00365321">
              <w:rPr>
                <w:sz w:val="20"/>
                <w:szCs w:val="20"/>
              </w:rPr>
              <w:lastRenderedPageBreak/>
              <w:t>муниципальном органе, организации</w:t>
            </w:r>
          </w:p>
        </w:tc>
        <w:tc>
          <w:tcPr>
            <w:tcW w:w="5103" w:type="dxa"/>
          </w:tcPr>
          <w:p w:rsidR="00165C42" w:rsidRPr="00365321" w:rsidRDefault="00165C42" w:rsidP="009C1438">
            <w:pPr>
              <w:tabs>
                <w:tab w:val="left" w:pos="1080"/>
              </w:tabs>
              <w:spacing w:before="0" w:beforeAutospacing="0" w:after="0" w:afterAutospacing="0"/>
              <w:rPr>
                <w:b/>
                <w:sz w:val="20"/>
                <w:szCs w:val="20"/>
                <w:u w:val="single"/>
              </w:rPr>
            </w:pPr>
            <w:r w:rsidRPr="00365321">
              <w:rPr>
                <w:b/>
                <w:sz w:val="20"/>
                <w:szCs w:val="20"/>
                <w:u w:val="single"/>
              </w:rPr>
              <w:lastRenderedPageBreak/>
              <w:t>Уметь:</w:t>
            </w:r>
          </w:p>
          <w:p w:rsidR="00165C42" w:rsidRPr="00365321" w:rsidRDefault="00165C42" w:rsidP="00165C42">
            <w:pPr>
              <w:numPr>
                <w:ilvl w:val="0"/>
                <w:numId w:val="66"/>
              </w:numPr>
              <w:tabs>
                <w:tab w:val="clear" w:pos="1080"/>
                <w:tab w:val="left" w:pos="178"/>
                <w:tab w:val="left" w:pos="1134"/>
              </w:tabs>
              <w:suppressAutoHyphens/>
              <w:spacing w:before="0" w:beforeAutospacing="0" w:after="0" w:afterAutospacing="0"/>
              <w:ind w:left="175" w:hanging="175"/>
              <w:jc w:val="both"/>
              <w:rPr>
                <w:sz w:val="20"/>
                <w:szCs w:val="20"/>
              </w:rPr>
            </w:pPr>
            <w:r w:rsidRPr="00365321">
              <w:rPr>
                <w:sz w:val="20"/>
                <w:szCs w:val="20"/>
              </w:rPr>
              <w:t>владеть понятийным аппаратом дисциплины;</w:t>
            </w:r>
          </w:p>
          <w:p w:rsidR="00165C42" w:rsidRPr="00365321" w:rsidRDefault="00165C42" w:rsidP="00165C42">
            <w:pPr>
              <w:numPr>
                <w:ilvl w:val="0"/>
                <w:numId w:val="66"/>
              </w:numPr>
              <w:tabs>
                <w:tab w:val="clear" w:pos="1080"/>
                <w:tab w:val="left" w:pos="178"/>
                <w:tab w:val="left" w:pos="1134"/>
              </w:tabs>
              <w:suppressAutoHyphens/>
              <w:spacing w:before="0" w:beforeAutospacing="0" w:after="0" w:afterAutospacing="0"/>
              <w:ind w:left="175" w:hanging="175"/>
              <w:jc w:val="both"/>
              <w:rPr>
                <w:sz w:val="20"/>
                <w:szCs w:val="20"/>
              </w:rPr>
            </w:pPr>
            <w:r w:rsidRPr="00365321">
              <w:rPr>
                <w:sz w:val="20"/>
                <w:szCs w:val="20"/>
              </w:rPr>
              <w:t>трактовать  разработки нормативных и внутриорганизационных документов, регулирующих отношения между государственным (муниципальным) служащим и органом государственной власти (местного самоуправления).</w:t>
            </w:r>
          </w:p>
        </w:tc>
      </w:tr>
      <w:tr w:rsidR="00165C42" w:rsidRPr="00365321" w:rsidTr="009C1438">
        <w:trPr>
          <w:trHeight w:val="631"/>
        </w:trPr>
        <w:tc>
          <w:tcPr>
            <w:tcW w:w="2093" w:type="dxa"/>
            <w:vMerge/>
          </w:tcPr>
          <w:p w:rsidR="00165C42" w:rsidRPr="00365321" w:rsidRDefault="00165C42" w:rsidP="009C1438">
            <w:pPr>
              <w:tabs>
                <w:tab w:val="left" w:pos="1080"/>
              </w:tabs>
              <w:spacing w:before="0" w:beforeAutospacing="0" w:after="0" w:afterAutospacing="0"/>
              <w:rPr>
                <w:b/>
                <w:sz w:val="20"/>
                <w:szCs w:val="20"/>
              </w:rPr>
            </w:pPr>
          </w:p>
        </w:tc>
        <w:tc>
          <w:tcPr>
            <w:tcW w:w="2835" w:type="dxa"/>
          </w:tcPr>
          <w:p w:rsidR="00165C42" w:rsidRPr="00365321" w:rsidRDefault="00165C42" w:rsidP="009C1438">
            <w:pPr>
              <w:spacing w:after="0"/>
              <w:rPr>
                <w:sz w:val="20"/>
                <w:szCs w:val="20"/>
              </w:rPr>
            </w:pPr>
            <w:r w:rsidRPr="00365321">
              <w:rPr>
                <w:sz w:val="20"/>
                <w:szCs w:val="20"/>
              </w:rPr>
              <w:t>ПК-8.3. Владеет: 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c>
          <w:tcPr>
            <w:tcW w:w="5103" w:type="dxa"/>
          </w:tcPr>
          <w:p w:rsidR="00165C42" w:rsidRPr="00365321" w:rsidRDefault="00165C42"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165C42" w:rsidRPr="00365321" w:rsidRDefault="00165C42" w:rsidP="00165C42">
            <w:pPr>
              <w:pStyle w:val="aff7"/>
              <w:numPr>
                <w:ilvl w:val="0"/>
                <w:numId w:val="61"/>
              </w:numPr>
              <w:tabs>
                <w:tab w:val="left" w:pos="178"/>
                <w:tab w:val="left" w:pos="900"/>
                <w:tab w:val="left" w:pos="1134"/>
                <w:tab w:val="left" w:pos="1554"/>
                <w:tab w:val="left" w:pos="1680"/>
              </w:tabs>
              <w:suppressAutoHyphens/>
              <w:spacing w:after="0"/>
              <w:ind w:left="175" w:hanging="175"/>
              <w:jc w:val="both"/>
              <w:rPr>
                <w:sz w:val="20"/>
              </w:rPr>
            </w:pPr>
            <w:r w:rsidRPr="00365321">
              <w:rPr>
                <w:sz w:val="20"/>
              </w:rPr>
              <w:t>юридической терминологией;</w:t>
            </w:r>
          </w:p>
          <w:p w:rsidR="00165C42" w:rsidRPr="00365321" w:rsidRDefault="00165C42" w:rsidP="00165C42">
            <w:pPr>
              <w:pStyle w:val="aff7"/>
              <w:numPr>
                <w:ilvl w:val="0"/>
                <w:numId w:val="61"/>
              </w:numPr>
              <w:tabs>
                <w:tab w:val="left" w:pos="178"/>
                <w:tab w:val="left" w:pos="900"/>
                <w:tab w:val="left" w:pos="1134"/>
                <w:tab w:val="left" w:pos="1554"/>
                <w:tab w:val="left" w:pos="1680"/>
              </w:tabs>
              <w:suppressAutoHyphens/>
              <w:spacing w:after="0"/>
              <w:ind w:left="175" w:hanging="175"/>
              <w:jc w:val="both"/>
              <w:rPr>
                <w:sz w:val="20"/>
              </w:rPr>
            </w:pPr>
            <w:r w:rsidRPr="00365321">
              <w:rPr>
                <w:sz w:val="20"/>
              </w:rPr>
              <w:t>навыками работы с правовыми актами.</w:t>
            </w:r>
          </w:p>
        </w:tc>
      </w:tr>
      <w:tr w:rsidR="00165C42" w:rsidRPr="00365321" w:rsidTr="009C1438">
        <w:trPr>
          <w:trHeight w:val="541"/>
        </w:trPr>
        <w:tc>
          <w:tcPr>
            <w:tcW w:w="2093" w:type="dxa"/>
            <w:vMerge w:val="restart"/>
          </w:tcPr>
          <w:p w:rsidR="00165C42" w:rsidRPr="00365321" w:rsidRDefault="00165C42" w:rsidP="009C1438">
            <w:pPr>
              <w:tabs>
                <w:tab w:val="left" w:pos="1080"/>
              </w:tabs>
              <w:spacing w:before="0" w:beforeAutospacing="0" w:after="0" w:afterAutospacing="0"/>
              <w:rPr>
                <w:b/>
                <w:sz w:val="20"/>
                <w:szCs w:val="20"/>
              </w:rPr>
            </w:pPr>
            <w:r w:rsidRPr="00365321">
              <w:rPr>
                <w:sz w:val="20"/>
                <w:szCs w:val="20"/>
              </w:rPr>
              <w:t>ПК-10.</w:t>
            </w:r>
            <w:r w:rsidRPr="00365321">
              <w:t xml:space="preserve"> </w:t>
            </w:r>
            <w:r w:rsidRPr="00365321">
              <w:rPr>
                <w:sz w:val="20"/>
                <w:szCs w:val="20"/>
              </w:rPr>
              <w:t>Способен осуществлять деятельность по соблюдению и защите прав и законных интересов граждан</w:t>
            </w:r>
          </w:p>
        </w:tc>
        <w:tc>
          <w:tcPr>
            <w:tcW w:w="2835" w:type="dxa"/>
          </w:tcPr>
          <w:p w:rsidR="00165C42" w:rsidRPr="00365321" w:rsidRDefault="00165C42" w:rsidP="009C1438">
            <w:pPr>
              <w:spacing w:after="0"/>
              <w:rPr>
                <w:sz w:val="20"/>
                <w:szCs w:val="20"/>
              </w:rPr>
            </w:pPr>
            <w:r w:rsidRPr="00365321">
              <w:rPr>
                <w:sz w:val="20"/>
                <w:szCs w:val="20"/>
              </w:rPr>
              <w:t xml:space="preserve">ПК-10.1. Знает: содержание Конституции РФ, норм действующего материального и процессуального законодательство в сфере охраны и защиты прав,  свобод и законных интересов граждан, </w:t>
            </w:r>
          </w:p>
        </w:tc>
        <w:tc>
          <w:tcPr>
            <w:tcW w:w="5103" w:type="dxa"/>
          </w:tcPr>
          <w:p w:rsidR="00165C42" w:rsidRPr="00365321" w:rsidRDefault="00165C42"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165C42" w:rsidRPr="00365321" w:rsidRDefault="00165C42" w:rsidP="00165C42">
            <w:pPr>
              <w:numPr>
                <w:ilvl w:val="0"/>
                <w:numId w:val="65"/>
              </w:numPr>
              <w:tabs>
                <w:tab w:val="clear" w:pos="437"/>
                <w:tab w:val="left" w:pos="175"/>
                <w:tab w:val="left" w:pos="993"/>
                <w:tab w:val="left" w:pos="1134"/>
              </w:tabs>
              <w:suppressAutoHyphens/>
              <w:spacing w:before="0" w:beforeAutospacing="0" w:after="0" w:afterAutospacing="0"/>
              <w:ind w:left="175" w:hanging="175"/>
              <w:jc w:val="both"/>
              <w:rPr>
                <w:sz w:val="20"/>
                <w:szCs w:val="20"/>
              </w:rPr>
            </w:pPr>
            <w:r w:rsidRPr="00365321">
              <w:rPr>
                <w:sz w:val="20"/>
                <w:szCs w:val="20"/>
              </w:rPr>
              <w:t>основные элементы правового статуса государственного и муниципального служащего (обязанности, права, гарантии, ответственность, ограничения);</w:t>
            </w:r>
          </w:p>
          <w:p w:rsidR="00165C42" w:rsidRPr="00365321" w:rsidRDefault="00165C42" w:rsidP="00165C42">
            <w:pPr>
              <w:numPr>
                <w:ilvl w:val="0"/>
                <w:numId w:val="65"/>
              </w:numPr>
              <w:tabs>
                <w:tab w:val="clear" w:pos="437"/>
                <w:tab w:val="left" w:pos="175"/>
                <w:tab w:val="left" w:pos="993"/>
                <w:tab w:val="left" w:pos="1134"/>
              </w:tabs>
              <w:suppressAutoHyphens/>
              <w:spacing w:before="0" w:beforeAutospacing="0" w:after="0" w:afterAutospacing="0"/>
              <w:ind w:left="175" w:hanging="175"/>
              <w:jc w:val="both"/>
              <w:rPr>
                <w:sz w:val="20"/>
                <w:szCs w:val="20"/>
              </w:rPr>
            </w:pPr>
            <w:r w:rsidRPr="00365321">
              <w:rPr>
                <w:sz w:val="20"/>
                <w:szCs w:val="20"/>
              </w:rPr>
              <w:t>системы управления государственной и муниципальной службой.</w:t>
            </w:r>
          </w:p>
        </w:tc>
      </w:tr>
      <w:tr w:rsidR="00165C42" w:rsidRPr="00365321" w:rsidTr="009C1438">
        <w:trPr>
          <w:trHeight w:val="521"/>
        </w:trPr>
        <w:tc>
          <w:tcPr>
            <w:tcW w:w="2093" w:type="dxa"/>
            <w:vMerge/>
          </w:tcPr>
          <w:p w:rsidR="00165C42" w:rsidRPr="00365321" w:rsidRDefault="00165C42" w:rsidP="009C1438">
            <w:pPr>
              <w:tabs>
                <w:tab w:val="left" w:pos="1080"/>
              </w:tabs>
              <w:spacing w:before="0" w:beforeAutospacing="0" w:after="0" w:afterAutospacing="0"/>
              <w:rPr>
                <w:b/>
                <w:sz w:val="20"/>
                <w:szCs w:val="20"/>
              </w:rPr>
            </w:pPr>
          </w:p>
        </w:tc>
        <w:tc>
          <w:tcPr>
            <w:tcW w:w="2835" w:type="dxa"/>
          </w:tcPr>
          <w:p w:rsidR="00165C42" w:rsidRPr="00365321" w:rsidRDefault="00165C42" w:rsidP="009C1438">
            <w:pPr>
              <w:spacing w:after="0"/>
              <w:rPr>
                <w:sz w:val="20"/>
                <w:szCs w:val="20"/>
              </w:rPr>
            </w:pPr>
            <w:r w:rsidRPr="00365321">
              <w:rPr>
                <w:sz w:val="20"/>
                <w:szCs w:val="20"/>
              </w:rPr>
              <w:t>ПК-10.2. Умеет: применять нормы Конституции РФ, действующего материального и процессуального законодательства, в сфере охраны и защиты прав,  свобод и законных интересов граждан,</w:t>
            </w:r>
          </w:p>
        </w:tc>
        <w:tc>
          <w:tcPr>
            <w:tcW w:w="5103" w:type="dxa"/>
          </w:tcPr>
          <w:p w:rsidR="00165C42" w:rsidRPr="00365321" w:rsidRDefault="00165C42"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165C42" w:rsidRPr="00365321" w:rsidRDefault="00165C42" w:rsidP="00165C42">
            <w:pPr>
              <w:numPr>
                <w:ilvl w:val="0"/>
                <w:numId w:val="66"/>
              </w:numPr>
              <w:tabs>
                <w:tab w:val="left" w:pos="320"/>
                <w:tab w:val="left" w:pos="1080"/>
                <w:tab w:val="left" w:pos="1134"/>
              </w:tabs>
              <w:suppressAutoHyphens/>
              <w:spacing w:before="0" w:beforeAutospacing="0" w:after="0" w:afterAutospacing="0"/>
              <w:ind w:left="0" w:firstLine="37"/>
              <w:jc w:val="both"/>
              <w:rPr>
                <w:sz w:val="20"/>
                <w:szCs w:val="20"/>
              </w:rPr>
            </w:pPr>
            <w:r w:rsidRPr="00365321">
              <w:rPr>
                <w:sz w:val="20"/>
                <w:szCs w:val="20"/>
              </w:rPr>
              <w:t xml:space="preserve">ориентироваться в законодательстве, регулирующем государственно-служебные отношения, учитывать изменения, происходящие в правовой сфере и общественной жизни; </w:t>
            </w:r>
          </w:p>
          <w:p w:rsidR="00165C42" w:rsidRPr="00365321" w:rsidRDefault="00165C42" w:rsidP="00165C42">
            <w:pPr>
              <w:numPr>
                <w:ilvl w:val="0"/>
                <w:numId w:val="66"/>
              </w:numPr>
              <w:tabs>
                <w:tab w:val="left" w:pos="320"/>
                <w:tab w:val="left" w:pos="1080"/>
                <w:tab w:val="left" w:pos="1134"/>
              </w:tabs>
              <w:suppressAutoHyphens/>
              <w:spacing w:before="0" w:beforeAutospacing="0" w:after="0" w:afterAutospacing="0"/>
              <w:ind w:left="0" w:firstLine="37"/>
              <w:jc w:val="both"/>
              <w:rPr>
                <w:sz w:val="20"/>
                <w:szCs w:val="20"/>
              </w:rPr>
            </w:pPr>
            <w:r w:rsidRPr="00365321">
              <w:rPr>
                <w:sz w:val="20"/>
                <w:szCs w:val="20"/>
              </w:rPr>
              <w:t>понимать сущность и социальную значимость государственной и муниципальной службы.</w:t>
            </w:r>
          </w:p>
        </w:tc>
      </w:tr>
      <w:tr w:rsidR="00165C42" w:rsidRPr="00365321" w:rsidTr="009C1438">
        <w:trPr>
          <w:trHeight w:val="529"/>
        </w:trPr>
        <w:tc>
          <w:tcPr>
            <w:tcW w:w="2093" w:type="dxa"/>
            <w:vMerge/>
          </w:tcPr>
          <w:p w:rsidR="00165C42" w:rsidRPr="00365321" w:rsidRDefault="00165C42" w:rsidP="009C1438">
            <w:pPr>
              <w:tabs>
                <w:tab w:val="left" w:pos="1080"/>
              </w:tabs>
              <w:spacing w:before="0" w:beforeAutospacing="0" w:after="0" w:afterAutospacing="0"/>
              <w:rPr>
                <w:b/>
                <w:sz w:val="20"/>
                <w:szCs w:val="20"/>
              </w:rPr>
            </w:pPr>
          </w:p>
        </w:tc>
        <w:tc>
          <w:tcPr>
            <w:tcW w:w="2835" w:type="dxa"/>
          </w:tcPr>
          <w:p w:rsidR="00165C42" w:rsidRPr="00365321" w:rsidRDefault="00165C42" w:rsidP="009C1438">
            <w:pPr>
              <w:spacing w:after="0"/>
              <w:rPr>
                <w:sz w:val="20"/>
                <w:szCs w:val="20"/>
              </w:rPr>
            </w:pPr>
            <w:r w:rsidRPr="00365321">
              <w:rPr>
                <w:sz w:val="20"/>
                <w:szCs w:val="20"/>
              </w:rPr>
              <w:t>ПК-10.3. Владеет навыками анализа содержания норм Конституции РФ, действующего материального и процессуального законодательства в сфере охраны и защиты прав,  свобод и законных интересов граждан, а также практики их применения</w:t>
            </w:r>
          </w:p>
        </w:tc>
        <w:tc>
          <w:tcPr>
            <w:tcW w:w="5103" w:type="dxa"/>
          </w:tcPr>
          <w:p w:rsidR="00165C42" w:rsidRPr="00365321" w:rsidRDefault="00165C42"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165C42" w:rsidRPr="00365321" w:rsidRDefault="00165C42" w:rsidP="00165C42">
            <w:pPr>
              <w:pStyle w:val="aff7"/>
              <w:numPr>
                <w:ilvl w:val="0"/>
                <w:numId w:val="61"/>
              </w:numPr>
              <w:tabs>
                <w:tab w:val="left" w:pos="178"/>
                <w:tab w:val="left" w:pos="900"/>
                <w:tab w:val="left" w:pos="1134"/>
                <w:tab w:val="left" w:pos="1554"/>
                <w:tab w:val="left" w:pos="1680"/>
              </w:tabs>
              <w:suppressAutoHyphens/>
              <w:spacing w:after="0"/>
              <w:ind w:left="175" w:hanging="175"/>
              <w:jc w:val="both"/>
              <w:rPr>
                <w:sz w:val="20"/>
              </w:rPr>
            </w:pPr>
            <w:r w:rsidRPr="00365321">
              <w:rPr>
                <w:sz w:val="20"/>
              </w:rPr>
              <w:t>юридической терминологией;</w:t>
            </w:r>
          </w:p>
          <w:p w:rsidR="00165C42" w:rsidRPr="00365321" w:rsidRDefault="00165C42" w:rsidP="00165C42">
            <w:pPr>
              <w:pStyle w:val="aff7"/>
              <w:numPr>
                <w:ilvl w:val="0"/>
                <w:numId w:val="61"/>
              </w:numPr>
              <w:tabs>
                <w:tab w:val="left" w:pos="178"/>
                <w:tab w:val="left" w:pos="900"/>
                <w:tab w:val="left" w:pos="1134"/>
                <w:tab w:val="left" w:pos="1554"/>
                <w:tab w:val="left" w:pos="1680"/>
              </w:tabs>
              <w:suppressAutoHyphens/>
              <w:spacing w:after="0"/>
              <w:ind w:left="175" w:hanging="175"/>
              <w:jc w:val="both"/>
              <w:rPr>
                <w:sz w:val="20"/>
              </w:rPr>
            </w:pPr>
            <w:r w:rsidRPr="00365321">
              <w:rPr>
                <w:sz w:val="20"/>
              </w:rPr>
              <w:t>навыками работы с правовыми актами.</w:t>
            </w:r>
          </w:p>
        </w:tc>
      </w:tr>
    </w:tbl>
    <w:p w:rsidR="00165C42" w:rsidRPr="00365321" w:rsidRDefault="00165C42" w:rsidP="00165C42">
      <w:pPr>
        <w:tabs>
          <w:tab w:val="left" w:pos="900"/>
          <w:tab w:val="left" w:pos="1080"/>
        </w:tabs>
        <w:suppressAutoHyphens/>
        <w:spacing w:before="0" w:beforeAutospacing="0" w:after="0" w:afterAutospacing="0"/>
        <w:ind w:firstLine="709"/>
        <w:jc w:val="both"/>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«Государственная и муниципальная служба в РФ», являются необходимыми для последующего поэтапного формирования компетенций и изучения дисциплин.</w:t>
      </w:r>
    </w:p>
    <w:p w:rsidR="00165C42" w:rsidRPr="00365321" w:rsidRDefault="00165C42" w:rsidP="00165C42">
      <w:pPr>
        <w:tabs>
          <w:tab w:val="left" w:pos="900"/>
          <w:tab w:val="left" w:pos="1080"/>
        </w:tabs>
        <w:suppressAutoHyphens/>
        <w:spacing w:before="0" w:beforeAutospacing="0" w:after="0" w:afterAutospacing="0"/>
        <w:ind w:firstLine="709"/>
        <w:jc w:val="both"/>
        <w:rPr>
          <w:sz w:val="20"/>
          <w:szCs w:val="20"/>
        </w:rPr>
      </w:pPr>
    </w:p>
    <w:p w:rsidR="00165C42" w:rsidRPr="00101919" w:rsidRDefault="00165C42" w:rsidP="00101919">
      <w:pPr>
        <w:tabs>
          <w:tab w:val="left" w:pos="900"/>
          <w:tab w:val="left" w:pos="1080"/>
        </w:tabs>
        <w:suppressAutoHyphens/>
        <w:spacing w:before="0" w:beforeAutospacing="0" w:after="0" w:afterAutospacing="0"/>
        <w:ind w:firstLine="709"/>
        <w:jc w:val="both"/>
        <w:rPr>
          <w:b/>
          <w:sz w:val="20"/>
          <w:szCs w:val="20"/>
        </w:rPr>
      </w:pPr>
    </w:p>
    <w:p w:rsidR="00165C42" w:rsidRPr="00101919" w:rsidRDefault="00165C42" w:rsidP="00101919">
      <w:pPr>
        <w:tabs>
          <w:tab w:val="left" w:pos="900"/>
          <w:tab w:val="left" w:pos="1080"/>
        </w:tabs>
        <w:suppressAutoHyphens/>
        <w:spacing w:before="0" w:beforeAutospacing="0" w:after="0" w:afterAutospacing="0"/>
        <w:ind w:firstLine="709"/>
        <w:jc w:val="both"/>
        <w:rPr>
          <w:b/>
          <w:sz w:val="20"/>
          <w:szCs w:val="20"/>
        </w:rPr>
      </w:pPr>
      <w:r w:rsidRPr="00101919">
        <w:rPr>
          <w:b/>
          <w:sz w:val="20"/>
          <w:szCs w:val="20"/>
        </w:rPr>
        <w:t xml:space="preserve">4. Объем дисциплины и виды учебной работы </w:t>
      </w:r>
    </w:p>
    <w:p w:rsidR="00165C42" w:rsidRPr="00365321" w:rsidRDefault="00165C42" w:rsidP="00165C42">
      <w:pPr>
        <w:spacing w:before="0" w:beforeAutospacing="0" w:after="0" w:afterAutospacing="0"/>
        <w:ind w:firstLine="680"/>
        <w:rPr>
          <w:b/>
          <w:sz w:val="20"/>
          <w:szCs w:val="20"/>
        </w:rPr>
      </w:pPr>
    </w:p>
    <w:p w:rsidR="00165C42" w:rsidRPr="00365321" w:rsidRDefault="00165C42" w:rsidP="00165C42">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165C42" w:rsidRPr="00365321" w:rsidRDefault="00165C42" w:rsidP="00165C42">
      <w:pPr>
        <w:spacing w:before="0" w:beforeAutospacing="0" w:after="0" w:afterAutospacing="0"/>
        <w:rPr>
          <w:b/>
          <w:sz w:val="20"/>
          <w:szCs w:val="20"/>
        </w:rPr>
      </w:pPr>
    </w:p>
    <w:tbl>
      <w:tblPr>
        <w:tblW w:w="102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864"/>
        <w:gridCol w:w="903"/>
      </w:tblGrid>
      <w:tr w:rsidR="00165C42" w:rsidRPr="00365321" w:rsidTr="009C1438">
        <w:tc>
          <w:tcPr>
            <w:tcW w:w="720" w:type="dxa"/>
            <w:vMerge w:val="restart"/>
            <w:vAlign w:val="center"/>
          </w:tcPr>
          <w:p w:rsidR="00165C42" w:rsidRPr="00365321" w:rsidRDefault="00165C42"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165C42" w:rsidRPr="00365321" w:rsidRDefault="00165C42" w:rsidP="009C1438">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165C42" w:rsidRPr="00365321" w:rsidTr="009C1438">
        <w:tc>
          <w:tcPr>
            <w:tcW w:w="720" w:type="dxa"/>
            <w:vMerge/>
          </w:tcPr>
          <w:p w:rsidR="00165C42" w:rsidRPr="00365321" w:rsidRDefault="00165C42" w:rsidP="009C1438">
            <w:pPr>
              <w:tabs>
                <w:tab w:val="left" w:pos="900"/>
              </w:tabs>
              <w:spacing w:before="0" w:beforeAutospacing="0" w:after="0" w:afterAutospacing="0"/>
              <w:rPr>
                <w:b/>
                <w:sz w:val="20"/>
                <w:szCs w:val="20"/>
              </w:rPr>
            </w:pPr>
          </w:p>
        </w:tc>
        <w:tc>
          <w:tcPr>
            <w:tcW w:w="4537" w:type="dxa"/>
            <w:vMerge/>
          </w:tcPr>
          <w:p w:rsidR="00165C42" w:rsidRPr="00365321" w:rsidRDefault="00165C42" w:rsidP="009C1438">
            <w:pPr>
              <w:tabs>
                <w:tab w:val="left" w:pos="900"/>
              </w:tabs>
              <w:spacing w:before="0" w:beforeAutospacing="0" w:after="0" w:afterAutospacing="0"/>
              <w:rPr>
                <w:b/>
                <w:sz w:val="20"/>
                <w:szCs w:val="20"/>
              </w:rPr>
            </w:pPr>
          </w:p>
        </w:tc>
        <w:tc>
          <w:tcPr>
            <w:tcW w:w="1620" w:type="dxa"/>
            <w:gridSpan w:val="2"/>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Заочная</w:t>
            </w:r>
          </w:p>
        </w:tc>
      </w:tr>
      <w:tr w:rsidR="00165C42" w:rsidRPr="00365321" w:rsidTr="00A1480C">
        <w:tc>
          <w:tcPr>
            <w:tcW w:w="720" w:type="dxa"/>
            <w:vMerge/>
          </w:tcPr>
          <w:p w:rsidR="00165C42" w:rsidRPr="00365321" w:rsidRDefault="00165C42" w:rsidP="009C1438">
            <w:pPr>
              <w:tabs>
                <w:tab w:val="left" w:pos="900"/>
              </w:tabs>
              <w:spacing w:before="0" w:beforeAutospacing="0" w:after="0" w:afterAutospacing="0"/>
              <w:rPr>
                <w:b/>
                <w:sz w:val="20"/>
                <w:szCs w:val="20"/>
              </w:rPr>
            </w:pPr>
          </w:p>
        </w:tc>
        <w:tc>
          <w:tcPr>
            <w:tcW w:w="4537" w:type="dxa"/>
            <w:vMerge/>
          </w:tcPr>
          <w:p w:rsidR="00165C42" w:rsidRPr="00365321" w:rsidRDefault="00165C42" w:rsidP="009C1438">
            <w:pPr>
              <w:tabs>
                <w:tab w:val="left" w:pos="900"/>
              </w:tabs>
              <w:spacing w:before="0" w:beforeAutospacing="0" w:after="0" w:afterAutospacing="0"/>
              <w:rPr>
                <w:b/>
                <w:sz w:val="20"/>
                <w:szCs w:val="20"/>
              </w:rPr>
            </w:pPr>
          </w:p>
        </w:tc>
        <w:tc>
          <w:tcPr>
            <w:tcW w:w="720" w:type="dxa"/>
            <w:vAlign w:val="center"/>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64" w:type="dxa"/>
            <w:vAlign w:val="center"/>
          </w:tcPr>
          <w:p w:rsidR="00165C42" w:rsidRPr="00365321" w:rsidRDefault="00165C42" w:rsidP="009C1438">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b/>
                <w:sz w:val="20"/>
                <w:szCs w:val="20"/>
              </w:rPr>
            </w:pPr>
            <w:r w:rsidRPr="00365321">
              <w:rPr>
                <w:b/>
                <w:sz w:val="20"/>
                <w:szCs w:val="20"/>
              </w:rPr>
              <w:t>1</w:t>
            </w:r>
          </w:p>
        </w:tc>
        <w:tc>
          <w:tcPr>
            <w:tcW w:w="4537" w:type="dxa"/>
          </w:tcPr>
          <w:p w:rsidR="00A1480C" w:rsidRPr="00365321" w:rsidRDefault="00A1480C" w:rsidP="00A1480C">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A1480C" w:rsidRPr="00365321" w:rsidRDefault="00A1480C" w:rsidP="00A1480C">
            <w:pPr>
              <w:tabs>
                <w:tab w:val="left" w:pos="900"/>
              </w:tabs>
              <w:spacing w:before="0" w:beforeAutospacing="0" w:after="0" w:afterAutospacing="0"/>
              <w:jc w:val="center"/>
              <w:rPr>
                <w:b/>
                <w:sz w:val="20"/>
                <w:szCs w:val="20"/>
              </w:rPr>
            </w:pPr>
            <w:r w:rsidRPr="00365321">
              <w:rPr>
                <w:b/>
                <w:sz w:val="20"/>
                <w:szCs w:val="20"/>
              </w:rPr>
              <w:t>26,2</w:t>
            </w: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tcPr>
          <w:p w:rsidR="00A1480C" w:rsidRPr="00365321" w:rsidRDefault="00A1480C" w:rsidP="00A1480C">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pStyle w:val="afffd"/>
              <w:suppressAutoHyphens/>
              <w:snapToGrid w:val="0"/>
              <w:jc w:val="center"/>
              <w:rPr>
                <w:b/>
                <w:sz w:val="20"/>
                <w:szCs w:val="20"/>
              </w:rPr>
            </w:pPr>
            <w:r w:rsidRPr="00365321">
              <w:rPr>
                <w:b/>
                <w:sz w:val="20"/>
                <w:szCs w:val="20"/>
              </w:rPr>
              <w:t>16,2</w:t>
            </w:r>
          </w:p>
        </w:tc>
        <w:tc>
          <w:tcPr>
            <w:tcW w:w="903" w:type="dxa"/>
          </w:tcPr>
          <w:p w:rsidR="00A1480C" w:rsidRPr="00365321" w:rsidRDefault="00A1480C" w:rsidP="00A1480C">
            <w:pPr>
              <w:pStyle w:val="afffd"/>
              <w:suppressAutoHyphens/>
              <w:snapToGrid w:val="0"/>
              <w:jc w:val="center"/>
              <w:rPr>
                <w:b/>
                <w:sz w:val="20"/>
                <w:szCs w:val="20"/>
              </w:rPr>
            </w:pP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1.1</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6</w:t>
            </w: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vAlign w:val="center"/>
          </w:tcPr>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6</w:t>
            </w: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pStyle w:val="afffd"/>
              <w:suppressAutoHyphens/>
              <w:snapToGrid w:val="0"/>
              <w:jc w:val="center"/>
              <w:rPr>
                <w:sz w:val="20"/>
                <w:szCs w:val="20"/>
              </w:rPr>
            </w:pPr>
            <w:r w:rsidRPr="00365321">
              <w:rPr>
                <w:sz w:val="20"/>
                <w:szCs w:val="20"/>
              </w:rPr>
              <w:t>4</w:t>
            </w:r>
          </w:p>
        </w:tc>
        <w:tc>
          <w:tcPr>
            <w:tcW w:w="903" w:type="dxa"/>
          </w:tcPr>
          <w:p w:rsidR="00A1480C" w:rsidRPr="00365321" w:rsidRDefault="00A1480C" w:rsidP="00A1480C">
            <w:pPr>
              <w:pStyle w:val="afffd"/>
              <w:suppressAutoHyphens/>
              <w:snapToGrid w:val="0"/>
              <w:jc w:val="center"/>
              <w:rPr>
                <w:sz w:val="20"/>
                <w:szCs w:val="20"/>
              </w:rPr>
            </w:pP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1.2</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A1480C" w:rsidRPr="00365321" w:rsidRDefault="00A1480C" w:rsidP="00A1480C">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18</w:t>
            </w:r>
          </w:p>
        </w:tc>
        <w:tc>
          <w:tcPr>
            <w:tcW w:w="900" w:type="dxa"/>
          </w:tcPr>
          <w:p w:rsidR="00A1480C" w:rsidRPr="00365321" w:rsidRDefault="00A1480C" w:rsidP="00A1480C">
            <w:pPr>
              <w:tabs>
                <w:tab w:val="left" w:pos="900"/>
              </w:tabs>
              <w:spacing w:before="0" w:beforeAutospacing="0" w:after="0" w:afterAutospacing="0"/>
              <w:jc w:val="center"/>
              <w:rPr>
                <w:sz w:val="20"/>
                <w:szCs w:val="20"/>
              </w:rPr>
            </w:pPr>
          </w:p>
        </w:tc>
        <w:tc>
          <w:tcPr>
            <w:tcW w:w="720" w:type="dxa"/>
          </w:tcPr>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18</w:t>
            </w:r>
          </w:p>
        </w:tc>
        <w:tc>
          <w:tcPr>
            <w:tcW w:w="933" w:type="dxa"/>
          </w:tcPr>
          <w:p w:rsidR="00A1480C" w:rsidRPr="00365321" w:rsidRDefault="00A1480C" w:rsidP="00A1480C">
            <w:pPr>
              <w:tabs>
                <w:tab w:val="left" w:pos="900"/>
              </w:tabs>
              <w:spacing w:before="0" w:beforeAutospacing="0" w:after="0" w:afterAutospacing="0"/>
              <w:jc w:val="center"/>
              <w:rPr>
                <w:sz w:val="20"/>
                <w:szCs w:val="20"/>
              </w:rPr>
            </w:pPr>
          </w:p>
        </w:tc>
        <w:tc>
          <w:tcPr>
            <w:tcW w:w="864" w:type="dxa"/>
          </w:tcPr>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903" w:type="dxa"/>
          </w:tcPr>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1.2.1</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 xml:space="preserve">семинар-дискуссия, </w:t>
            </w:r>
          </w:p>
          <w:p w:rsidR="00A1480C" w:rsidRPr="00365321" w:rsidRDefault="00A1480C" w:rsidP="00A1480C">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A1480C" w:rsidRPr="00365321" w:rsidRDefault="00A1480C" w:rsidP="00A1480C">
            <w:pPr>
              <w:tabs>
                <w:tab w:val="left" w:pos="900"/>
              </w:tabs>
              <w:spacing w:before="0" w:beforeAutospacing="0" w:after="0" w:afterAutospacing="0"/>
              <w:jc w:val="center"/>
              <w:rPr>
                <w:sz w:val="20"/>
                <w:szCs w:val="20"/>
              </w:rPr>
            </w:pPr>
          </w:p>
        </w:tc>
        <w:tc>
          <w:tcPr>
            <w:tcW w:w="900" w:type="dxa"/>
          </w:tcPr>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18</w:t>
            </w:r>
          </w:p>
        </w:tc>
        <w:tc>
          <w:tcPr>
            <w:tcW w:w="720" w:type="dxa"/>
          </w:tcPr>
          <w:p w:rsidR="00A1480C" w:rsidRPr="00365321" w:rsidRDefault="00A1480C" w:rsidP="00A1480C">
            <w:pPr>
              <w:tabs>
                <w:tab w:val="left" w:pos="900"/>
              </w:tabs>
              <w:spacing w:before="0" w:beforeAutospacing="0" w:after="0" w:afterAutospacing="0"/>
              <w:jc w:val="center"/>
              <w:rPr>
                <w:sz w:val="20"/>
                <w:szCs w:val="20"/>
              </w:rPr>
            </w:pPr>
          </w:p>
        </w:tc>
        <w:tc>
          <w:tcPr>
            <w:tcW w:w="933" w:type="dxa"/>
          </w:tcPr>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18</w:t>
            </w:r>
          </w:p>
        </w:tc>
        <w:tc>
          <w:tcPr>
            <w:tcW w:w="864" w:type="dxa"/>
          </w:tcPr>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p>
          <w:p w:rsidR="00A1480C" w:rsidRPr="00365321" w:rsidRDefault="00A1480C" w:rsidP="00A1480C">
            <w:pPr>
              <w:pStyle w:val="261"/>
              <w:suppressAutoHyphens/>
              <w:snapToGrid w:val="0"/>
              <w:spacing w:line="240" w:lineRule="auto"/>
              <w:rPr>
                <w:rFonts w:ascii="Times New Roman" w:eastAsia="Times New Roman" w:hAnsi="Times New Roman"/>
                <w:b w:val="0"/>
                <w:bCs/>
                <w:sz w:val="20"/>
              </w:rPr>
            </w:pPr>
          </w:p>
        </w:tc>
        <w:tc>
          <w:tcPr>
            <w:tcW w:w="903" w:type="dxa"/>
          </w:tcPr>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1.2.2</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pStyle w:val="afffd"/>
              <w:suppressAutoHyphens/>
              <w:snapToGrid w:val="0"/>
              <w:jc w:val="center"/>
              <w:rPr>
                <w:sz w:val="20"/>
                <w:szCs w:val="20"/>
              </w:rPr>
            </w:pPr>
            <w:r w:rsidRPr="00365321">
              <w:rPr>
                <w:sz w:val="20"/>
                <w:szCs w:val="20"/>
              </w:rPr>
              <w:t>-</w:t>
            </w:r>
          </w:p>
        </w:tc>
        <w:tc>
          <w:tcPr>
            <w:tcW w:w="903" w:type="dxa"/>
          </w:tcPr>
          <w:p w:rsidR="00A1480C" w:rsidRPr="00365321" w:rsidRDefault="00A1480C" w:rsidP="00A1480C">
            <w:pPr>
              <w:pStyle w:val="afffd"/>
              <w:suppressAutoHyphens/>
              <w:snapToGrid w:val="0"/>
              <w:jc w:val="center"/>
              <w:rPr>
                <w:sz w:val="20"/>
                <w:szCs w:val="20"/>
              </w:rPr>
            </w:pP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lastRenderedPageBreak/>
              <w:t>1.2.3</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w:t>
            </w:r>
          </w:p>
          <w:p w:rsidR="00A1480C" w:rsidRPr="00365321" w:rsidRDefault="00A1480C" w:rsidP="00A1480C">
            <w:pPr>
              <w:pStyle w:val="afffd"/>
              <w:suppressAutoHyphens/>
              <w:snapToGrid w:val="0"/>
              <w:jc w:val="center"/>
              <w:rPr>
                <w:sz w:val="20"/>
                <w:szCs w:val="20"/>
              </w:rPr>
            </w:pP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w:t>
            </w:r>
          </w:p>
          <w:p w:rsidR="00A1480C" w:rsidRPr="00365321" w:rsidRDefault="00A1480C" w:rsidP="00A1480C">
            <w:pPr>
              <w:pStyle w:val="afffd"/>
              <w:suppressAutoHyphens/>
              <w:snapToGrid w:val="0"/>
              <w:jc w:val="center"/>
              <w:rPr>
                <w:sz w:val="20"/>
                <w:szCs w:val="20"/>
              </w:rPr>
            </w:pP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w:t>
            </w:r>
          </w:p>
          <w:p w:rsidR="00A1480C" w:rsidRPr="00365321" w:rsidRDefault="00A1480C" w:rsidP="00A1480C">
            <w:pPr>
              <w:suppressAutoHyphens/>
              <w:snapToGrid w:val="0"/>
              <w:spacing w:before="0" w:beforeAutospacing="0" w:after="0" w:afterAutospacing="0"/>
              <w:jc w:val="center"/>
              <w:rPr>
                <w:sz w:val="20"/>
                <w:szCs w:val="20"/>
              </w:rPr>
            </w:pPr>
          </w:p>
        </w:tc>
        <w:tc>
          <w:tcPr>
            <w:tcW w:w="903" w:type="dxa"/>
          </w:tcPr>
          <w:p w:rsidR="00A1480C" w:rsidRPr="00365321" w:rsidRDefault="00A1480C" w:rsidP="00A1480C">
            <w:pPr>
              <w:suppressAutoHyphens/>
              <w:snapToGrid w:val="0"/>
              <w:spacing w:before="0" w:beforeAutospacing="0" w:after="0" w:afterAutospacing="0"/>
              <w:jc w:val="center"/>
              <w:rPr>
                <w:sz w:val="20"/>
                <w:szCs w:val="20"/>
              </w:rPr>
            </w:pP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1.3</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2,2</w:t>
            </w: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tcPr>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2,2</w:t>
            </w: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A1480C" w:rsidRPr="00365321" w:rsidRDefault="00A1480C" w:rsidP="00A1480C">
            <w:pPr>
              <w:suppressAutoHyphens/>
              <w:snapToGrid w:val="0"/>
              <w:spacing w:before="0" w:beforeAutospacing="0" w:after="0" w:afterAutospacing="0"/>
              <w:jc w:val="center"/>
              <w:rPr>
                <w:sz w:val="20"/>
                <w:szCs w:val="20"/>
              </w:rPr>
            </w:pP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1.3.1</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90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933"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2</w:t>
            </w:r>
          </w:p>
        </w:tc>
        <w:tc>
          <w:tcPr>
            <w:tcW w:w="864" w:type="dxa"/>
          </w:tcPr>
          <w:p w:rsidR="00A1480C" w:rsidRPr="00365321" w:rsidRDefault="00A1480C" w:rsidP="00A1480C">
            <w:pPr>
              <w:suppressAutoHyphens/>
              <w:snapToGrid w:val="0"/>
              <w:spacing w:before="0" w:beforeAutospacing="0" w:after="0" w:afterAutospacing="0"/>
              <w:jc w:val="center"/>
              <w:rPr>
                <w:sz w:val="20"/>
                <w:szCs w:val="20"/>
              </w:rPr>
            </w:pPr>
          </w:p>
        </w:tc>
        <w:tc>
          <w:tcPr>
            <w:tcW w:w="903"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2</w:t>
            </w: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1.3.2</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90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933"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0,2</w:t>
            </w:r>
          </w:p>
        </w:tc>
        <w:tc>
          <w:tcPr>
            <w:tcW w:w="864" w:type="dxa"/>
          </w:tcPr>
          <w:p w:rsidR="00A1480C" w:rsidRPr="00365321" w:rsidRDefault="00A1480C" w:rsidP="00A1480C">
            <w:pPr>
              <w:suppressAutoHyphens/>
              <w:snapToGrid w:val="0"/>
              <w:spacing w:before="0" w:beforeAutospacing="0" w:after="0" w:afterAutospacing="0"/>
              <w:jc w:val="center"/>
              <w:rPr>
                <w:sz w:val="20"/>
                <w:szCs w:val="20"/>
              </w:rPr>
            </w:pPr>
          </w:p>
        </w:tc>
        <w:tc>
          <w:tcPr>
            <w:tcW w:w="903"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0,2</w:t>
            </w: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b/>
                <w:sz w:val="20"/>
                <w:szCs w:val="20"/>
              </w:rPr>
              <w:t>2</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A1480C" w:rsidRPr="00365321" w:rsidRDefault="00A1480C" w:rsidP="00A1480C">
            <w:pPr>
              <w:tabs>
                <w:tab w:val="left" w:pos="900"/>
              </w:tabs>
              <w:spacing w:before="0" w:beforeAutospacing="0" w:after="0" w:afterAutospacing="0"/>
              <w:jc w:val="center"/>
              <w:rPr>
                <w:b/>
                <w:sz w:val="20"/>
                <w:szCs w:val="20"/>
              </w:rPr>
            </w:pPr>
            <w:r w:rsidRPr="00365321">
              <w:rPr>
                <w:b/>
                <w:sz w:val="20"/>
                <w:szCs w:val="20"/>
              </w:rPr>
              <w:t>174</w:t>
            </w: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vAlign w:val="center"/>
          </w:tcPr>
          <w:p w:rsidR="00A1480C" w:rsidRPr="00365321" w:rsidRDefault="00A1480C" w:rsidP="00A1480C">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vAlign w:val="center"/>
          </w:tcPr>
          <w:p w:rsidR="00A1480C" w:rsidRPr="00365321" w:rsidRDefault="00A1480C" w:rsidP="00A1480C">
            <w:pPr>
              <w:tabs>
                <w:tab w:val="left" w:pos="900"/>
              </w:tabs>
              <w:spacing w:before="0" w:beforeAutospacing="0" w:after="0" w:afterAutospacing="0"/>
              <w:jc w:val="center"/>
              <w:rPr>
                <w:b/>
                <w:sz w:val="20"/>
                <w:szCs w:val="20"/>
              </w:rPr>
            </w:pPr>
            <w:r w:rsidRPr="00365321">
              <w:rPr>
                <w:b/>
                <w:sz w:val="20"/>
                <w:szCs w:val="20"/>
              </w:rPr>
              <w:t>193</w:t>
            </w:r>
          </w:p>
        </w:tc>
        <w:tc>
          <w:tcPr>
            <w:tcW w:w="903" w:type="dxa"/>
          </w:tcPr>
          <w:p w:rsidR="00A1480C" w:rsidRPr="00365321" w:rsidRDefault="00A1480C" w:rsidP="00A1480C">
            <w:pPr>
              <w:suppressAutoHyphens/>
              <w:snapToGrid w:val="0"/>
              <w:spacing w:before="0" w:beforeAutospacing="0" w:after="0" w:afterAutospacing="0"/>
              <w:jc w:val="center"/>
              <w:rPr>
                <w:sz w:val="20"/>
                <w:szCs w:val="20"/>
              </w:rPr>
            </w:pPr>
          </w:p>
        </w:tc>
      </w:tr>
      <w:tr w:rsidR="00A1480C" w:rsidRPr="00365321" w:rsidTr="00A1480C">
        <w:tc>
          <w:tcPr>
            <w:tcW w:w="720" w:type="dxa"/>
          </w:tcPr>
          <w:p w:rsidR="00A1480C" w:rsidRPr="00365321" w:rsidRDefault="00A1480C" w:rsidP="00A1480C">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A1480C" w:rsidRPr="00365321" w:rsidRDefault="00A1480C" w:rsidP="00A1480C">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A1480C" w:rsidRPr="00365321" w:rsidRDefault="00A1480C" w:rsidP="00A1480C">
            <w:pPr>
              <w:tabs>
                <w:tab w:val="left" w:pos="900"/>
              </w:tabs>
              <w:spacing w:before="0" w:beforeAutospacing="0" w:after="0" w:afterAutospacing="0"/>
              <w:jc w:val="center"/>
              <w:rPr>
                <w:sz w:val="20"/>
                <w:szCs w:val="20"/>
              </w:rPr>
            </w:pPr>
          </w:p>
          <w:p w:rsidR="00A1480C" w:rsidRPr="00365321" w:rsidRDefault="00A1480C" w:rsidP="00A1480C">
            <w:pPr>
              <w:tabs>
                <w:tab w:val="left" w:pos="900"/>
              </w:tabs>
              <w:spacing w:before="0" w:beforeAutospacing="0" w:after="0" w:afterAutospacing="0"/>
              <w:jc w:val="center"/>
              <w:rPr>
                <w:sz w:val="20"/>
                <w:szCs w:val="20"/>
              </w:rPr>
            </w:pPr>
          </w:p>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174</w:t>
            </w: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tcPr>
          <w:p w:rsidR="00A1480C" w:rsidRPr="00365321" w:rsidRDefault="00A1480C" w:rsidP="00A1480C">
            <w:pPr>
              <w:tabs>
                <w:tab w:val="left" w:pos="900"/>
              </w:tabs>
              <w:spacing w:before="0" w:beforeAutospacing="0" w:after="0" w:afterAutospacing="0"/>
              <w:jc w:val="center"/>
              <w:rPr>
                <w:sz w:val="20"/>
                <w:szCs w:val="20"/>
              </w:rPr>
            </w:pPr>
          </w:p>
          <w:p w:rsidR="00A1480C" w:rsidRPr="00365321" w:rsidRDefault="00A1480C" w:rsidP="00A1480C">
            <w:pPr>
              <w:tabs>
                <w:tab w:val="left" w:pos="900"/>
              </w:tabs>
              <w:spacing w:before="0" w:beforeAutospacing="0" w:after="0" w:afterAutospacing="0"/>
              <w:jc w:val="center"/>
              <w:rPr>
                <w:sz w:val="20"/>
                <w:szCs w:val="20"/>
              </w:rPr>
            </w:pPr>
          </w:p>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174</w:t>
            </w: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tabs>
                <w:tab w:val="left" w:pos="900"/>
              </w:tabs>
              <w:spacing w:before="0" w:beforeAutospacing="0" w:after="0" w:afterAutospacing="0"/>
              <w:jc w:val="center"/>
              <w:rPr>
                <w:sz w:val="20"/>
                <w:szCs w:val="20"/>
              </w:rPr>
            </w:pPr>
          </w:p>
          <w:p w:rsidR="00A1480C" w:rsidRPr="00365321" w:rsidRDefault="00A1480C" w:rsidP="00A1480C">
            <w:pPr>
              <w:tabs>
                <w:tab w:val="left" w:pos="900"/>
              </w:tabs>
              <w:spacing w:before="0" w:beforeAutospacing="0" w:after="0" w:afterAutospacing="0"/>
              <w:jc w:val="center"/>
              <w:rPr>
                <w:sz w:val="20"/>
                <w:szCs w:val="20"/>
              </w:rPr>
            </w:pPr>
          </w:p>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193</w:t>
            </w:r>
          </w:p>
        </w:tc>
        <w:tc>
          <w:tcPr>
            <w:tcW w:w="903" w:type="dxa"/>
          </w:tcPr>
          <w:p w:rsidR="00A1480C" w:rsidRPr="00365321" w:rsidRDefault="00A1480C" w:rsidP="00A1480C">
            <w:pPr>
              <w:pStyle w:val="afffd"/>
              <w:suppressAutoHyphens/>
              <w:snapToGrid w:val="0"/>
              <w:jc w:val="center"/>
              <w:rPr>
                <w:b/>
                <w:sz w:val="20"/>
                <w:szCs w:val="20"/>
              </w:rPr>
            </w:pPr>
          </w:p>
        </w:tc>
      </w:tr>
      <w:tr w:rsidR="00A1480C" w:rsidRPr="00365321" w:rsidTr="00A1480C">
        <w:tc>
          <w:tcPr>
            <w:tcW w:w="720" w:type="dxa"/>
          </w:tcPr>
          <w:p w:rsidR="00A1480C" w:rsidRPr="00365321" w:rsidRDefault="00A1480C" w:rsidP="00A1480C">
            <w:pPr>
              <w:suppressAutoHyphens/>
              <w:spacing w:before="0" w:beforeAutospacing="0" w:after="0" w:afterAutospacing="0"/>
              <w:rPr>
                <w:sz w:val="20"/>
                <w:szCs w:val="20"/>
              </w:rPr>
            </w:pPr>
            <w:r w:rsidRPr="00365321">
              <w:rPr>
                <w:sz w:val="20"/>
                <w:szCs w:val="20"/>
              </w:rPr>
              <w:t>2.2</w:t>
            </w:r>
          </w:p>
        </w:tc>
        <w:tc>
          <w:tcPr>
            <w:tcW w:w="4537" w:type="dxa"/>
          </w:tcPr>
          <w:p w:rsidR="00A1480C" w:rsidRPr="00365321" w:rsidRDefault="00A1480C" w:rsidP="00A1480C">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A1480C" w:rsidRPr="00365321" w:rsidRDefault="00A1480C" w:rsidP="00A1480C">
            <w:pPr>
              <w:pStyle w:val="afffd"/>
              <w:suppressAutoHyphens/>
              <w:snapToGrid w:val="0"/>
              <w:jc w:val="center"/>
              <w:rPr>
                <w:b/>
                <w:sz w:val="20"/>
                <w:szCs w:val="20"/>
              </w:rPr>
            </w:pPr>
            <w:r w:rsidRPr="00365321">
              <w:rPr>
                <w:b/>
                <w:sz w:val="20"/>
                <w:szCs w:val="20"/>
              </w:rPr>
              <w:t>15,8</w:t>
            </w:r>
          </w:p>
          <w:p w:rsidR="00A1480C" w:rsidRPr="00365321" w:rsidRDefault="00A1480C" w:rsidP="00A1480C">
            <w:pPr>
              <w:tabs>
                <w:tab w:val="left" w:pos="900"/>
              </w:tabs>
              <w:spacing w:before="0" w:beforeAutospacing="0" w:after="0" w:afterAutospacing="0"/>
              <w:jc w:val="center"/>
              <w:rPr>
                <w:b/>
                <w:sz w:val="20"/>
                <w:szCs w:val="20"/>
              </w:rPr>
            </w:pPr>
          </w:p>
        </w:tc>
        <w:tc>
          <w:tcPr>
            <w:tcW w:w="900"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720" w:type="dxa"/>
            <w:vAlign w:val="center"/>
          </w:tcPr>
          <w:p w:rsidR="00A1480C" w:rsidRPr="00365321" w:rsidRDefault="00A1480C" w:rsidP="00A1480C">
            <w:pPr>
              <w:pStyle w:val="afffd"/>
              <w:suppressAutoHyphens/>
              <w:snapToGrid w:val="0"/>
              <w:jc w:val="center"/>
              <w:rPr>
                <w:b/>
                <w:sz w:val="20"/>
                <w:szCs w:val="20"/>
              </w:rPr>
            </w:pPr>
            <w:r w:rsidRPr="00365321">
              <w:rPr>
                <w:b/>
                <w:sz w:val="20"/>
                <w:szCs w:val="20"/>
              </w:rPr>
              <w:t>15,8</w:t>
            </w:r>
          </w:p>
          <w:p w:rsidR="00A1480C" w:rsidRPr="00365321" w:rsidRDefault="00A1480C" w:rsidP="00A1480C">
            <w:pPr>
              <w:tabs>
                <w:tab w:val="left" w:pos="900"/>
              </w:tabs>
              <w:spacing w:before="0" w:beforeAutospacing="0" w:after="0" w:afterAutospacing="0"/>
              <w:jc w:val="center"/>
              <w:rPr>
                <w:b/>
                <w:sz w:val="20"/>
                <w:szCs w:val="20"/>
              </w:rPr>
            </w:pPr>
          </w:p>
        </w:tc>
        <w:tc>
          <w:tcPr>
            <w:tcW w:w="933"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pStyle w:val="afffd"/>
              <w:suppressAutoHyphens/>
              <w:snapToGrid w:val="0"/>
              <w:jc w:val="center"/>
              <w:rPr>
                <w:sz w:val="20"/>
                <w:szCs w:val="20"/>
              </w:rPr>
            </w:pPr>
            <w:r w:rsidRPr="00365321">
              <w:rPr>
                <w:b/>
                <w:sz w:val="20"/>
                <w:szCs w:val="20"/>
              </w:rPr>
              <w:t>6,8</w:t>
            </w:r>
          </w:p>
        </w:tc>
        <w:tc>
          <w:tcPr>
            <w:tcW w:w="903" w:type="dxa"/>
          </w:tcPr>
          <w:p w:rsidR="00A1480C" w:rsidRPr="00365321" w:rsidRDefault="00A1480C" w:rsidP="00A1480C">
            <w:pPr>
              <w:pStyle w:val="afffd"/>
              <w:suppressAutoHyphens/>
              <w:snapToGrid w:val="0"/>
              <w:jc w:val="center"/>
              <w:rPr>
                <w:b/>
                <w:sz w:val="20"/>
                <w:szCs w:val="20"/>
              </w:rPr>
            </w:pPr>
          </w:p>
        </w:tc>
      </w:tr>
      <w:tr w:rsidR="00A1480C" w:rsidRPr="00365321" w:rsidTr="00A1480C">
        <w:tc>
          <w:tcPr>
            <w:tcW w:w="720" w:type="dxa"/>
            <w:vMerge w:val="restart"/>
          </w:tcPr>
          <w:p w:rsidR="00A1480C" w:rsidRPr="00365321" w:rsidRDefault="00A1480C" w:rsidP="00A1480C">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A1480C" w:rsidRPr="00365321" w:rsidRDefault="00A1480C" w:rsidP="00A1480C">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A1480C" w:rsidRPr="00365321" w:rsidRDefault="00A1480C" w:rsidP="00A1480C">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A1480C" w:rsidRPr="00365321" w:rsidRDefault="00A1480C" w:rsidP="00A1480C">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A1480C" w:rsidRPr="00365321" w:rsidRDefault="00A1480C" w:rsidP="00A1480C">
            <w:pPr>
              <w:suppressAutoHyphens/>
              <w:snapToGrid w:val="0"/>
              <w:spacing w:before="0" w:beforeAutospacing="0" w:after="0" w:afterAutospacing="0"/>
              <w:jc w:val="center"/>
              <w:rPr>
                <w:b/>
                <w:sz w:val="20"/>
                <w:szCs w:val="20"/>
              </w:rPr>
            </w:pPr>
            <w:r w:rsidRPr="00365321">
              <w:rPr>
                <w:b/>
                <w:sz w:val="20"/>
                <w:szCs w:val="20"/>
              </w:rPr>
              <w:t>216</w:t>
            </w:r>
          </w:p>
        </w:tc>
        <w:tc>
          <w:tcPr>
            <w:tcW w:w="900"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720" w:type="dxa"/>
          </w:tcPr>
          <w:p w:rsidR="00A1480C" w:rsidRPr="00365321" w:rsidRDefault="00A1480C" w:rsidP="00A1480C">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suppressAutoHyphens/>
              <w:snapToGrid w:val="0"/>
              <w:spacing w:before="0" w:beforeAutospacing="0" w:after="0" w:afterAutospacing="0"/>
              <w:jc w:val="center"/>
              <w:rPr>
                <w:b/>
                <w:sz w:val="20"/>
                <w:szCs w:val="20"/>
              </w:rPr>
            </w:pPr>
            <w:r w:rsidRPr="00365321">
              <w:rPr>
                <w:b/>
                <w:sz w:val="20"/>
                <w:szCs w:val="20"/>
              </w:rPr>
              <w:t>216</w:t>
            </w:r>
          </w:p>
        </w:tc>
        <w:tc>
          <w:tcPr>
            <w:tcW w:w="903" w:type="dxa"/>
            <w:vAlign w:val="center"/>
          </w:tcPr>
          <w:p w:rsidR="00A1480C" w:rsidRPr="00365321" w:rsidRDefault="00A1480C" w:rsidP="00A1480C">
            <w:pPr>
              <w:tabs>
                <w:tab w:val="left" w:pos="900"/>
              </w:tabs>
              <w:spacing w:before="0" w:beforeAutospacing="0" w:after="0" w:afterAutospacing="0"/>
              <w:jc w:val="center"/>
              <w:rPr>
                <w:b/>
                <w:sz w:val="20"/>
                <w:szCs w:val="20"/>
              </w:rPr>
            </w:pPr>
          </w:p>
        </w:tc>
      </w:tr>
      <w:tr w:rsidR="00A1480C" w:rsidRPr="00365321" w:rsidTr="00A1480C">
        <w:tc>
          <w:tcPr>
            <w:tcW w:w="720" w:type="dxa"/>
            <w:vMerge/>
          </w:tcPr>
          <w:p w:rsidR="00A1480C" w:rsidRPr="00365321" w:rsidRDefault="00A1480C" w:rsidP="00A1480C">
            <w:pPr>
              <w:suppressAutoHyphens/>
              <w:snapToGrid w:val="0"/>
              <w:spacing w:before="0" w:beforeAutospacing="0" w:after="0" w:afterAutospacing="0"/>
              <w:rPr>
                <w:b/>
                <w:sz w:val="20"/>
                <w:szCs w:val="20"/>
              </w:rPr>
            </w:pPr>
          </w:p>
        </w:tc>
        <w:tc>
          <w:tcPr>
            <w:tcW w:w="4537" w:type="dxa"/>
            <w:vMerge/>
          </w:tcPr>
          <w:p w:rsidR="00A1480C" w:rsidRPr="00365321" w:rsidRDefault="00A1480C" w:rsidP="00A1480C">
            <w:pPr>
              <w:suppressAutoHyphens/>
              <w:snapToGrid w:val="0"/>
              <w:spacing w:before="0" w:beforeAutospacing="0" w:after="0" w:afterAutospacing="0"/>
              <w:rPr>
                <w:b/>
                <w:sz w:val="20"/>
                <w:szCs w:val="20"/>
              </w:rPr>
            </w:pPr>
          </w:p>
        </w:tc>
        <w:tc>
          <w:tcPr>
            <w:tcW w:w="72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6</w:t>
            </w:r>
          </w:p>
        </w:tc>
        <w:tc>
          <w:tcPr>
            <w:tcW w:w="900" w:type="dxa"/>
            <w:vAlign w:val="center"/>
          </w:tcPr>
          <w:p w:rsidR="00A1480C" w:rsidRPr="00365321" w:rsidRDefault="00A1480C" w:rsidP="00A1480C">
            <w:pPr>
              <w:tabs>
                <w:tab w:val="left" w:pos="900"/>
              </w:tabs>
              <w:spacing w:before="0" w:beforeAutospacing="0" w:after="0" w:afterAutospacing="0"/>
              <w:jc w:val="center"/>
              <w:rPr>
                <w:sz w:val="20"/>
                <w:szCs w:val="20"/>
              </w:rPr>
            </w:pPr>
          </w:p>
        </w:tc>
        <w:tc>
          <w:tcPr>
            <w:tcW w:w="72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A1480C" w:rsidRPr="00365321" w:rsidRDefault="00A1480C" w:rsidP="00A1480C">
            <w:pPr>
              <w:tabs>
                <w:tab w:val="left" w:pos="900"/>
              </w:tabs>
              <w:spacing w:before="0" w:beforeAutospacing="0" w:after="0" w:afterAutospacing="0"/>
              <w:jc w:val="center"/>
              <w:rPr>
                <w:sz w:val="20"/>
                <w:szCs w:val="20"/>
              </w:rPr>
            </w:pPr>
          </w:p>
        </w:tc>
        <w:tc>
          <w:tcPr>
            <w:tcW w:w="864"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6</w:t>
            </w:r>
          </w:p>
        </w:tc>
        <w:tc>
          <w:tcPr>
            <w:tcW w:w="903" w:type="dxa"/>
            <w:vAlign w:val="center"/>
          </w:tcPr>
          <w:p w:rsidR="00A1480C" w:rsidRPr="00365321" w:rsidRDefault="00A1480C" w:rsidP="00A1480C">
            <w:pPr>
              <w:tabs>
                <w:tab w:val="left" w:pos="900"/>
              </w:tabs>
              <w:spacing w:before="0" w:beforeAutospacing="0" w:after="0" w:afterAutospacing="0"/>
              <w:jc w:val="center"/>
              <w:rPr>
                <w:b/>
                <w:sz w:val="20"/>
                <w:szCs w:val="20"/>
              </w:rPr>
            </w:pPr>
          </w:p>
        </w:tc>
      </w:tr>
      <w:tr w:rsidR="00165C42" w:rsidRPr="00365321" w:rsidTr="009C1438">
        <w:tc>
          <w:tcPr>
            <w:tcW w:w="720" w:type="dxa"/>
            <w:vMerge/>
          </w:tcPr>
          <w:p w:rsidR="00165C42" w:rsidRPr="00365321" w:rsidRDefault="00165C42" w:rsidP="009C1438">
            <w:pPr>
              <w:suppressAutoHyphens/>
              <w:snapToGrid w:val="0"/>
              <w:spacing w:before="0" w:beforeAutospacing="0" w:after="0" w:afterAutospacing="0"/>
              <w:rPr>
                <w:b/>
                <w:sz w:val="20"/>
                <w:szCs w:val="20"/>
              </w:rPr>
            </w:pPr>
          </w:p>
        </w:tc>
        <w:tc>
          <w:tcPr>
            <w:tcW w:w="4537" w:type="dxa"/>
            <w:vMerge/>
          </w:tcPr>
          <w:p w:rsidR="00165C42" w:rsidRPr="00365321" w:rsidRDefault="00165C42" w:rsidP="009C1438">
            <w:pPr>
              <w:suppressAutoHyphens/>
              <w:snapToGrid w:val="0"/>
              <w:spacing w:before="0" w:beforeAutospacing="0" w:after="0" w:afterAutospacing="0"/>
              <w:rPr>
                <w:b/>
                <w:sz w:val="20"/>
                <w:szCs w:val="20"/>
              </w:rPr>
            </w:pPr>
          </w:p>
        </w:tc>
        <w:tc>
          <w:tcPr>
            <w:tcW w:w="5040" w:type="dxa"/>
            <w:gridSpan w:val="6"/>
            <w:vAlign w:val="center"/>
          </w:tcPr>
          <w:p w:rsidR="00165C42" w:rsidRPr="00365321" w:rsidRDefault="00165C42" w:rsidP="009C1438">
            <w:pPr>
              <w:tabs>
                <w:tab w:val="left" w:pos="900"/>
              </w:tabs>
              <w:spacing w:before="0" w:beforeAutospacing="0" w:after="0" w:afterAutospacing="0"/>
              <w:jc w:val="center"/>
              <w:rPr>
                <w:sz w:val="20"/>
                <w:szCs w:val="20"/>
              </w:rPr>
            </w:pPr>
            <w:r w:rsidRPr="00365321">
              <w:rPr>
                <w:sz w:val="20"/>
                <w:szCs w:val="20"/>
              </w:rPr>
              <w:t>экзамен</w:t>
            </w:r>
          </w:p>
        </w:tc>
      </w:tr>
    </w:tbl>
    <w:p w:rsidR="00165C42" w:rsidRPr="00365321" w:rsidRDefault="00165C42" w:rsidP="00165C42">
      <w:pPr>
        <w:spacing w:before="0" w:beforeAutospacing="0" w:after="0" w:afterAutospacing="0"/>
        <w:rPr>
          <w:rFonts w:eastAsia="Times New Roman"/>
          <w:sz w:val="22"/>
          <w:szCs w:val="22"/>
        </w:rPr>
      </w:pP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*____________</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165C42" w:rsidRPr="00365321" w:rsidRDefault="00165C42" w:rsidP="00165C42">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165C42" w:rsidRPr="00365321" w:rsidRDefault="00165C42" w:rsidP="00165C42">
      <w:pPr>
        <w:pStyle w:val="1c"/>
        <w:tabs>
          <w:tab w:val="right" w:leader="dot" w:pos="9600"/>
        </w:tabs>
        <w:spacing w:before="0" w:after="0"/>
        <w:ind w:firstLine="709"/>
        <w:rPr>
          <w:sz w:val="20"/>
        </w:rPr>
      </w:pPr>
    </w:p>
    <w:p w:rsidR="00165C42" w:rsidRPr="00101919" w:rsidRDefault="00165C42" w:rsidP="00101919">
      <w:pPr>
        <w:spacing w:before="0" w:beforeAutospacing="0" w:after="0" w:afterAutospacing="0"/>
        <w:ind w:firstLine="680"/>
        <w:rPr>
          <w:b/>
          <w:sz w:val="20"/>
          <w:szCs w:val="20"/>
        </w:rPr>
      </w:pPr>
      <w:r w:rsidRPr="00101919">
        <w:rPr>
          <w:b/>
          <w:sz w:val="20"/>
          <w:szCs w:val="20"/>
        </w:rPr>
        <w:t>5. Содержание дисциплины</w:t>
      </w:r>
    </w:p>
    <w:p w:rsidR="00165C42" w:rsidRPr="00365321" w:rsidRDefault="00165C42" w:rsidP="00165C42">
      <w:pPr>
        <w:spacing w:before="0" w:beforeAutospacing="0" w:after="0" w:afterAutospacing="0"/>
        <w:ind w:firstLine="680"/>
        <w:rPr>
          <w:b/>
          <w:sz w:val="20"/>
          <w:szCs w:val="20"/>
        </w:rPr>
      </w:pPr>
      <w:r w:rsidRPr="00365321">
        <w:rPr>
          <w:b/>
          <w:sz w:val="20"/>
          <w:szCs w:val="20"/>
        </w:rPr>
        <w:t>5.1. Содержание разделов и тем</w:t>
      </w:r>
    </w:p>
    <w:p w:rsidR="00165C42" w:rsidRPr="00365321" w:rsidRDefault="00165C42" w:rsidP="00165C42">
      <w:pPr>
        <w:spacing w:before="0" w:beforeAutospacing="0" w:after="0" w:afterAutospacing="0"/>
        <w:ind w:firstLine="680"/>
        <w:rPr>
          <w:b/>
          <w:sz w:val="20"/>
          <w:szCs w:val="20"/>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549"/>
        <w:gridCol w:w="6905"/>
      </w:tblGrid>
      <w:tr w:rsidR="00165C42" w:rsidRPr="00365321" w:rsidTr="009C1438">
        <w:trPr>
          <w:tblHeader/>
        </w:trPr>
        <w:tc>
          <w:tcPr>
            <w:tcW w:w="239" w:type="pct"/>
            <w:vAlign w:val="center"/>
          </w:tcPr>
          <w:p w:rsidR="00165C42" w:rsidRPr="00365321" w:rsidRDefault="00165C42" w:rsidP="009C1438">
            <w:pPr>
              <w:suppressAutoHyphens/>
              <w:spacing w:before="0" w:beforeAutospacing="0" w:after="0" w:afterAutospacing="0"/>
              <w:jc w:val="center"/>
              <w:rPr>
                <w:sz w:val="20"/>
                <w:szCs w:val="20"/>
              </w:rPr>
            </w:pPr>
            <w:r w:rsidRPr="00365321">
              <w:rPr>
                <w:sz w:val="20"/>
                <w:szCs w:val="20"/>
              </w:rPr>
              <w:t>№ п/п</w:t>
            </w:r>
          </w:p>
        </w:tc>
        <w:tc>
          <w:tcPr>
            <w:tcW w:w="1285" w:type="pct"/>
            <w:vAlign w:val="center"/>
          </w:tcPr>
          <w:p w:rsidR="00165C42" w:rsidRPr="00365321" w:rsidRDefault="00165C42"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76" w:type="pct"/>
            <w:vAlign w:val="center"/>
          </w:tcPr>
          <w:p w:rsidR="00165C42" w:rsidRPr="00365321" w:rsidRDefault="00165C42" w:rsidP="009C1438">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165C42" w:rsidRPr="00365321" w:rsidTr="009C1438">
        <w:trPr>
          <w:trHeight w:val="2345"/>
        </w:trPr>
        <w:tc>
          <w:tcPr>
            <w:tcW w:w="239" w:type="pct"/>
          </w:tcPr>
          <w:p w:rsidR="00165C42" w:rsidRPr="00365321" w:rsidRDefault="00165C42" w:rsidP="009C1438">
            <w:pPr>
              <w:suppressAutoHyphens/>
              <w:spacing w:before="0" w:beforeAutospacing="0" w:after="0" w:afterAutospacing="0"/>
              <w:jc w:val="center"/>
              <w:rPr>
                <w:sz w:val="20"/>
                <w:szCs w:val="20"/>
              </w:rPr>
            </w:pPr>
            <w:r w:rsidRPr="00365321">
              <w:rPr>
                <w:sz w:val="20"/>
                <w:szCs w:val="20"/>
              </w:rPr>
              <w:t>1</w:t>
            </w:r>
          </w:p>
        </w:tc>
        <w:tc>
          <w:tcPr>
            <w:tcW w:w="1285" w:type="pct"/>
          </w:tcPr>
          <w:p w:rsidR="00165C42" w:rsidRPr="00365321" w:rsidRDefault="00165C42" w:rsidP="009C1438">
            <w:pPr>
              <w:pStyle w:val="26"/>
              <w:suppressAutoHyphens/>
              <w:spacing w:before="0" w:after="0"/>
              <w:jc w:val="both"/>
              <w:rPr>
                <w:rFonts w:ascii="Times New Roman" w:eastAsia="Times New Roman" w:hAnsi="Times New Roman"/>
                <w:b w:val="0"/>
                <w:bCs/>
                <w:sz w:val="20"/>
              </w:rPr>
            </w:pPr>
            <w:r w:rsidRPr="00365321">
              <w:rPr>
                <w:rFonts w:ascii="Times New Roman" w:eastAsia="Times New Roman" w:hAnsi="Times New Roman"/>
                <w:b w:val="0"/>
                <w:bCs/>
                <w:sz w:val="20"/>
              </w:rPr>
              <w:t xml:space="preserve">Государственная служба в Российской Федерации </w:t>
            </w:r>
          </w:p>
        </w:tc>
        <w:tc>
          <w:tcPr>
            <w:tcW w:w="3476" w:type="pct"/>
          </w:tcPr>
          <w:p w:rsidR="00165C42" w:rsidRPr="00365321" w:rsidRDefault="00165C42" w:rsidP="009C1438">
            <w:pPr>
              <w:suppressAutoHyphens/>
              <w:spacing w:before="0" w:beforeAutospacing="0" w:after="0" w:afterAutospacing="0"/>
              <w:jc w:val="both"/>
              <w:rPr>
                <w:b/>
                <w:sz w:val="20"/>
                <w:szCs w:val="20"/>
              </w:rPr>
            </w:pPr>
            <w:r w:rsidRPr="00365321">
              <w:rPr>
                <w:b/>
                <w:sz w:val="20"/>
                <w:szCs w:val="20"/>
              </w:rPr>
              <w:t xml:space="preserve">Понятие и система государственной службы Российской Федерации (государственная служба).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Виды государственной службы.</w:t>
            </w:r>
          </w:p>
          <w:p w:rsidR="00165C42" w:rsidRPr="00365321" w:rsidRDefault="00165C42" w:rsidP="009C1438">
            <w:pPr>
              <w:suppressAutoHyphens/>
              <w:spacing w:before="0" w:beforeAutospacing="0" w:after="0" w:afterAutospacing="0"/>
              <w:ind w:firstLine="170"/>
              <w:jc w:val="both"/>
              <w:rPr>
                <w:sz w:val="20"/>
                <w:szCs w:val="20"/>
              </w:rPr>
            </w:pPr>
            <w:r w:rsidRPr="00365321">
              <w:rPr>
                <w:sz w:val="20"/>
                <w:szCs w:val="20"/>
              </w:rPr>
              <w:t>Основные принципы построения и функционирования системы государственной службы. Реализация принципов построения и функционирования системы государственной службы.</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Федеральная государственная служба.</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Федеральная государственная гражданская служба. Государственная гражданская служба субъекта Российской Федерации.</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 xml:space="preserve">Военная служба, ее понятие.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Понятие правоохранительной службы.</w:t>
            </w:r>
          </w:p>
        </w:tc>
      </w:tr>
      <w:tr w:rsidR="00165C42" w:rsidRPr="00365321" w:rsidTr="009C1438">
        <w:trPr>
          <w:trHeight w:val="2345"/>
        </w:trPr>
        <w:tc>
          <w:tcPr>
            <w:tcW w:w="239" w:type="pct"/>
          </w:tcPr>
          <w:p w:rsidR="00165C42" w:rsidRPr="00365321" w:rsidRDefault="00165C42" w:rsidP="009C1438">
            <w:pPr>
              <w:suppressAutoHyphens/>
              <w:spacing w:before="0" w:beforeAutospacing="0" w:after="0" w:afterAutospacing="0"/>
              <w:jc w:val="center"/>
              <w:rPr>
                <w:sz w:val="20"/>
                <w:szCs w:val="20"/>
              </w:rPr>
            </w:pPr>
            <w:r w:rsidRPr="00365321">
              <w:rPr>
                <w:sz w:val="20"/>
                <w:szCs w:val="20"/>
              </w:rPr>
              <w:t>2</w:t>
            </w:r>
          </w:p>
        </w:tc>
        <w:tc>
          <w:tcPr>
            <w:tcW w:w="1285" w:type="pct"/>
          </w:tcPr>
          <w:p w:rsidR="00165C42" w:rsidRPr="00365321" w:rsidRDefault="00165C42" w:rsidP="009C1438">
            <w:pPr>
              <w:pStyle w:val="26"/>
              <w:suppressAutoHyphens/>
              <w:spacing w:before="0" w:after="0"/>
              <w:jc w:val="both"/>
              <w:rPr>
                <w:rFonts w:ascii="Times New Roman" w:eastAsia="Times New Roman" w:hAnsi="Times New Roman"/>
                <w:b w:val="0"/>
                <w:bCs/>
                <w:sz w:val="20"/>
              </w:rPr>
            </w:pPr>
            <w:r w:rsidRPr="00365321">
              <w:rPr>
                <w:rFonts w:ascii="Times New Roman" w:hAnsi="Times New Roman"/>
                <w:b w:val="0"/>
                <w:sz w:val="20"/>
              </w:rPr>
              <w:t>Понятие и принципы  государственной гражданской службы</w:t>
            </w:r>
          </w:p>
        </w:tc>
        <w:tc>
          <w:tcPr>
            <w:tcW w:w="3476" w:type="pct"/>
          </w:tcPr>
          <w:p w:rsidR="00165C42" w:rsidRPr="00365321" w:rsidRDefault="00165C42" w:rsidP="009C1438">
            <w:pPr>
              <w:suppressAutoHyphens/>
              <w:spacing w:before="0" w:beforeAutospacing="0" w:after="0" w:afterAutospacing="0"/>
              <w:jc w:val="both"/>
              <w:rPr>
                <w:b/>
                <w:sz w:val="20"/>
                <w:szCs w:val="20"/>
              </w:rPr>
            </w:pPr>
            <w:r w:rsidRPr="00365321">
              <w:rPr>
                <w:b/>
                <w:sz w:val="20"/>
                <w:szCs w:val="20"/>
              </w:rPr>
              <w:t>Государственная гражданская служба.</w:t>
            </w:r>
          </w:p>
          <w:p w:rsidR="00165C42" w:rsidRPr="00365321" w:rsidRDefault="00101919" w:rsidP="009C1438">
            <w:pPr>
              <w:suppressAutoHyphens/>
              <w:spacing w:before="0" w:beforeAutospacing="0" w:after="0" w:afterAutospacing="0"/>
              <w:jc w:val="both"/>
              <w:rPr>
                <w:sz w:val="20"/>
                <w:szCs w:val="20"/>
              </w:rPr>
            </w:pPr>
            <w:r>
              <w:rPr>
                <w:sz w:val="20"/>
                <w:szCs w:val="20"/>
              </w:rPr>
              <w:t xml:space="preserve">Понятие и принципы </w:t>
            </w:r>
            <w:r w:rsidR="00165C42" w:rsidRPr="00365321">
              <w:rPr>
                <w:sz w:val="20"/>
                <w:szCs w:val="20"/>
              </w:rPr>
              <w:t>государственной гражданской службы. Правовое регулирование государственной гражданской службы. Должности государственной гражданской службы. Виды должностей государственной гражданской службы. Реестры должностей государственной гражданской службы. Классные чины. Квалификационные требования к должностям гражданской службы.</w:t>
            </w:r>
          </w:p>
          <w:p w:rsidR="00165C42" w:rsidRPr="00365321" w:rsidRDefault="00165C42" w:rsidP="009C1438">
            <w:pPr>
              <w:suppressAutoHyphens/>
              <w:spacing w:before="0" w:beforeAutospacing="0" w:after="0" w:afterAutospacing="0"/>
              <w:jc w:val="both"/>
              <w:rPr>
                <w:sz w:val="20"/>
                <w:szCs w:val="20"/>
              </w:rPr>
            </w:pPr>
            <w:r w:rsidRPr="00365321">
              <w:rPr>
                <w:b/>
                <w:sz w:val="20"/>
                <w:szCs w:val="20"/>
              </w:rPr>
              <w:t>Понятие и правовой статус государственного гражданского служащего.</w:t>
            </w:r>
            <w:r w:rsidRPr="00365321">
              <w:rPr>
                <w:sz w:val="20"/>
                <w:szCs w:val="20"/>
              </w:rPr>
              <w:t xml:space="preserve">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Государственные гражданские служащие. Федеральный государственный гражданский служащий. Государственный гражданский служащий субъекта Российской Федерации.</w:t>
            </w:r>
          </w:p>
          <w:p w:rsidR="00165C42" w:rsidRPr="00365321" w:rsidRDefault="00165C42" w:rsidP="009C1438">
            <w:pPr>
              <w:suppressAutoHyphens/>
              <w:spacing w:before="0" w:beforeAutospacing="0" w:after="0" w:afterAutospacing="0"/>
              <w:jc w:val="both"/>
              <w:rPr>
                <w:sz w:val="20"/>
                <w:szCs w:val="20"/>
              </w:rPr>
            </w:pPr>
            <w:r w:rsidRPr="00365321">
              <w:rPr>
                <w:sz w:val="20"/>
                <w:szCs w:val="20"/>
              </w:rPr>
              <w:lastRenderedPageBreak/>
              <w:t>Права гражданского служащего. Обязанности гражданского служащего. Ограничения, связанные с гражданской службой. Запреты, связанные с гражданской службой. Требования к служебному поведению гражданских служащих. Урегулирование конфликта интересов на гражданской службе.</w:t>
            </w:r>
          </w:p>
        </w:tc>
      </w:tr>
      <w:tr w:rsidR="00165C42" w:rsidRPr="00365321" w:rsidTr="009C1438">
        <w:trPr>
          <w:trHeight w:val="2345"/>
        </w:trPr>
        <w:tc>
          <w:tcPr>
            <w:tcW w:w="239" w:type="pct"/>
          </w:tcPr>
          <w:p w:rsidR="00165C42" w:rsidRPr="00365321" w:rsidRDefault="00165C42" w:rsidP="009C1438">
            <w:pPr>
              <w:suppressAutoHyphens/>
              <w:spacing w:before="0" w:beforeAutospacing="0" w:after="0" w:afterAutospacing="0"/>
              <w:jc w:val="center"/>
              <w:rPr>
                <w:sz w:val="20"/>
                <w:szCs w:val="20"/>
              </w:rPr>
            </w:pPr>
            <w:r w:rsidRPr="00365321">
              <w:rPr>
                <w:sz w:val="20"/>
                <w:szCs w:val="20"/>
              </w:rPr>
              <w:lastRenderedPageBreak/>
              <w:t>3</w:t>
            </w:r>
          </w:p>
        </w:tc>
        <w:tc>
          <w:tcPr>
            <w:tcW w:w="1285" w:type="pct"/>
          </w:tcPr>
          <w:p w:rsidR="00165C42" w:rsidRPr="00365321" w:rsidRDefault="00165C42" w:rsidP="009C1438">
            <w:pPr>
              <w:suppressAutoHyphens/>
              <w:spacing w:before="0" w:beforeAutospacing="0" w:after="0" w:afterAutospacing="0"/>
              <w:jc w:val="both"/>
              <w:rPr>
                <w:sz w:val="20"/>
                <w:szCs w:val="20"/>
              </w:rPr>
            </w:pPr>
            <w:r w:rsidRPr="00365321">
              <w:rPr>
                <w:sz w:val="20"/>
                <w:szCs w:val="20"/>
              </w:rPr>
              <w:t>Общие условия прохождения государственной гражданской  службы</w:t>
            </w:r>
          </w:p>
          <w:p w:rsidR="00165C42" w:rsidRPr="00365321" w:rsidRDefault="00165C42" w:rsidP="009C1438">
            <w:pPr>
              <w:pStyle w:val="26"/>
              <w:suppressAutoHyphens/>
              <w:spacing w:before="0" w:after="0"/>
              <w:jc w:val="both"/>
              <w:rPr>
                <w:rFonts w:ascii="Times New Roman" w:eastAsia="Times New Roman" w:hAnsi="Times New Roman"/>
                <w:b w:val="0"/>
                <w:bCs/>
                <w:sz w:val="20"/>
              </w:rPr>
            </w:pPr>
          </w:p>
        </w:tc>
        <w:tc>
          <w:tcPr>
            <w:tcW w:w="3476" w:type="pct"/>
          </w:tcPr>
          <w:p w:rsidR="00165C42" w:rsidRPr="00365321" w:rsidRDefault="00165C42" w:rsidP="009C1438">
            <w:pPr>
              <w:suppressAutoHyphens/>
              <w:spacing w:before="0" w:beforeAutospacing="0" w:after="0" w:afterAutospacing="0"/>
              <w:jc w:val="both"/>
              <w:rPr>
                <w:sz w:val="20"/>
                <w:szCs w:val="20"/>
              </w:rPr>
            </w:pPr>
            <w:r w:rsidRPr="00365321">
              <w:rPr>
                <w:sz w:val="20"/>
                <w:szCs w:val="20"/>
              </w:rPr>
              <w:t xml:space="preserve">Формирование кадрового состава государственной гражданской службы. Порядок поступления на государственную гражданскую службу. Замещение должности гражданской службы по конкурсу. Служебный контракт, порядок его заключения и основания прекращения. Испытание при поступлении на гражданскую службу. Прохождение и прекращение государственной гражданской службы.  Аттестация гражданских служащих. Квалификационный экзамен.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 xml:space="preserve">Служебное время и время отдыха. Оплата труда гражданских служащих. Государственные гарантии на гражданской службе. Стаж (общая продолжительность) государственной гражданской службы. Персональные данные государственных гражданских служащих.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Поощрения и награждения гражданских служащих. Служебная дисциплина и дисциплинарные взыскания на гражданской службе.</w:t>
            </w:r>
          </w:p>
          <w:p w:rsidR="00165C42" w:rsidRPr="00365321" w:rsidRDefault="00165C42" w:rsidP="009C1438">
            <w:pPr>
              <w:suppressAutoHyphens/>
              <w:spacing w:before="0" w:beforeAutospacing="0" w:after="0" w:afterAutospacing="0"/>
              <w:jc w:val="both"/>
              <w:rPr>
                <w:sz w:val="20"/>
                <w:szCs w:val="20"/>
              </w:rPr>
            </w:pPr>
            <w:r w:rsidRPr="00365321">
              <w:rPr>
                <w:b/>
                <w:sz w:val="20"/>
                <w:szCs w:val="20"/>
              </w:rPr>
              <w:t>Управление государственной гражданской службой</w:t>
            </w:r>
            <w:r w:rsidRPr="00365321">
              <w:rPr>
                <w:sz w:val="20"/>
                <w:szCs w:val="20"/>
              </w:rPr>
              <w:t xml:space="preserve">.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 xml:space="preserve">Кадровый состав гражданской службы, приоритетные направления его формирования. Профессиональная подготовка и переподготовка кадров. Кадровый резерв на гражданской службе. Финансирование государственной гражданской службы и программы ее реформирования и развития. </w:t>
            </w:r>
          </w:p>
          <w:p w:rsidR="00165C42" w:rsidRPr="00365321" w:rsidRDefault="00165C42" w:rsidP="009C1438">
            <w:pPr>
              <w:suppressAutoHyphens/>
              <w:spacing w:before="0" w:beforeAutospacing="0" w:after="0" w:afterAutospacing="0"/>
              <w:jc w:val="both"/>
              <w:rPr>
                <w:b/>
                <w:sz w:val="20"/>
                <w:szCs w:val="20"/>
              </w:rPr>
            </w:pPr>
            <w:r w:rsidRPr="00365321">
              <w:rPr>
                <w:sz w:val="20"/>
                <w:szCs w:val="20"/>
              </w:rPr>
              <w:t>Государственный надзор и контроль за соблюдением законодательства РФ о государственной гражданской службе.</w:t>
            </w:r>
          </w:p>
        </w:tc>
      </w:tr>
      <w:tr w:rsidR="00165C42" w:rsidRPr="00365321" w:rsidTr="009C1438">
        <w:tc>
          <w:tcPr>
            <w:tcW w:w="239" w:type="pct"/>
          </w:tcPr>
          <w:p w:rsidR="00165C42" w:rsidRPr="00365321" w:rsidRDefault="00165C42" w:rsidP="009C1438">
            <w:pPr>
              <w:suppressAutoHyphens/>
              <w:spacing w:before="0" w:beforeAutospacing="0" w:after="0" w:afterAutospacing="0"/>
              <w:jc w:val="center"/>
              <w:rPr>
                <w:sz w:val="20"/>
                <w:szCs w:val="20"/>
              </w:rPr>
            </w:pPr>
            <w:r w:rsidRPr="00365321">
              <w:rPr>
                <w:sz w:val="20"/>
                <w:szCs w:val="20"/>
              </w:rPr>
              <w:t>4</w:t>
            </w:r>
          </w:p>
        </w:tc>
        <w:tc>
          <w:tcPr>
            <w:tcW w:w="1285" w:type="pct"/>
          </w:tcPr>
          <w:p w:rsidR="00165C42" w:rsidRPr="00365321" w:rsidRDefault="00165C42" w:rsidP="009C1438">
            <w:pPr>
              <w:pStyle w:val="26"/>
              <w:suppressAutoHyphens/>
              <w:spacing w:before="0" w:after="0"/>
              <w:jc w:val="both"/>
              <w:rPr>
                <w:rFonts w:ascii="Times New Roman" w:eastAsia="Times New Roman" w:hAnsi="Times New Roman"/>
                <w:b w:val="0"/>
                <w:bCs/>
                <w:sz w:val="20"/>
              </w:rPr>
            </w:pPr>
            <w:r w:rsidRPr="00365321">
              <w:rPr>
                <w:rFonts w:ascii="Times New Roman" w:eastAsia="Times New Roman" w:hAnsi="Times New Roman"/>
                <w:b w:val="0"/>
                <w:bCs/>
                <w:sz w:val="20"/>
              </w:rPr>
              <w:t xml:space="preserve">Военная и правоохранительная служба в Российской Федерации </w:t>
            </w:r>
          </w:p>
        </w:tc>
        <w:tc>
          <w:tcPr>
            <w:tcW w:w="3476" w:type="pct"/>
          </w:tcPr>
          <w:p w:rsidR="00165C42" w:rsidRPr="00365321" w:rsidRDefault="00165C42" w:rsidP="009C1438">
            <w:pPr>
              <w:suppressAutoHyphens/>
              <w:spacing w:before="0" w:beforeAutospacing="0" w:after="0" w:afterAutospacing="0"/>
              <w:jc w:val="both"/>
              <w:rPr>
                <w:sz w:val="20"/>
                <w:szCs w:val="20"/>
              </w:rPr>
            </w:pPr>
            <w:r w:rsidRPr="00365321">
              <w:rPr>
                <w:b/>
                <w:sz w:val="20"/>
                <w:szCs w:val="20"/>
              </w:rPr>
              <w:t>Военная служба в Российской Федерации.</w:t>
            </w:r>
            <w:r w:rsidRPr="00365321">
              <w:rPr>
                <w:sz w:val="20"/>
                <w:szCs w:val="20"/>
              </w:rPr>
              <w:t xml:space="preserve">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Понятие и правовое регулирование военной службы. Воинская обязанность и военная служба. Особенности военной службы. Военная служба по призыву и по контракту. Военная служба иностранных граждан в Российской Федерации. Действительная военная служба и служба в запасе. Альтернативная гражданская служба в Российской Федерации. Понятие и  виды военнослужащих. Правовой статус военнослужащих. Порядок прохождения военной службы. Особенности юридической ответственности военнослужащих.</w:t>
            </w:r>
          </w:p>
          <w:p w:rsidR="00165C42" w:rsidRPr="00365321" w:rsidRDefault="00165C42" w:rsidP="009C1438">
            <w:pPr>
              <w:suppressAutoHyphens/>
              <w:spacing w:before="0" w:beforeAutospacing="0" w:after="0" w:afterAutospacing="0"/>
              <w:jc w:val="both"/>
              <w:rPr>
                <w:b/>
                <w:sz w:val="20"/>
                <w:szCs w:val="20"/>
              </w:rPr>
            </w:pPr>
            <w:r w:rsidRPr="00365321">
              <w:rPr>
                <w:b/>
                <w:sz w:val="20"/>
                <w:szCs w:val="20"/>
              </w:rPr>
              <w:t>Правоохранительная служба в Российской Федерации.</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Понятие и правовое регулирование правоохранительной службы. Виды правоохранительной службы. Особенности службы в органах внутренних дел, в органах прокуратуры, таможенных органах, органах безопасности и др. Правовой статус служащих правоохранительной службы.</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Служба в полиции. Правовой статус сотрудника полиции.</w:t>
            </w:r>
          </w:p>
        </w:tc>
      </w:tr>
      <w:tr w:rsidR="00165C42" w:rsidRPr="00365321" w:rsidTr="009C1438">
        <w:tc>
          <w:tcPr>
            <w:tcW w:w="239" w:type="pct"/>
          </w:tcPr>
          <w:p w:rsidR="00165C42" w:rsidRPr="00365321" w:rsidRDefault="00165C42" w:rsidP="009C1438">
            <w:pPr>
              <w:suppressAutoHyphens/>
              <w:spacing w:before="0" w:beforeAutospacing="0" w:after="0" w:afterAutospacing="0"/>
              <w:jc w:val="center"/>
              <w:rPr>
                <w:sz w:val="20"/>
                <w:szCs w:val="20"/>
              </w:rPr>
            </w:pPr>
            <w:r w:rsidRPr="00365321">
              <w:rPr>
                <w:sz w:val="20"/>
                <w:szCs w:val="20"/>
              </w:rPr>
              <w:t>5</w:t>
            </w:r>
          </w:p>
        </w:tc>
        <w:tc>
          <w:tcPr>
            <w:tcW w:w="1285" w:type="pct"/>
          </w:tcPr>
          <w:p w:rsidR="00165C42" w:rsidRPr="00365321" w:rsidRDefault="00165C42" w:rsidP="009C1438">
            <w:pPr>
              <w:suppressAutoHyphens/>
              <w:spacing w:before="0" w:beforeAutospacing="0" w:after="0" w:afterAutospacing="0"/>
              <w:jc w:val="both"/>
              <w:rPr>
                <w:sz w:val="20"/>
                <w:szCs w:val="20"/>
              </w:rPr>
            </w:pPr>
            <w:r w:rsidRPr="00365321">
              <w:rPr>
                <w:sz w:val="20"/>
                <w:szCs w:val="20"/>
              </w:rPr>
              <w:t>Система управления государственной службой</w:t>
            </w:r>
          </w:p>
          <w:p w:rsidR="00165C42" w:rsidRPr="00365321" w:rsidRDefault="00165C42" w:rsidP="009C1438">
            <w:pPr>
              <w:pStyle w:val="90"/>
              <w:suppressAutoHyphens/>
              <w:spacing w:before="0"/>
              <w:jc w:val="both"/>
              <w:rPr>
                <w:rFonts w:ascii="Times New Roman" w:hAnsi="Times New Roman"/>
              </w:rPr>
            </w:pPr>
          </w:p>
        </w:tc>
        <w:tc>
          <w:tcPr>
            <w:tcW w:w="3476" w:type="pct"/>
          </w:tcPr>
          <w:p w:rsidR="00165C42" w:rsidRPr="00365321" w:rsidRDefault="00165C42" w:rsidP="009C1438">
            <w:pPr>
              <w:suppressAutoHyphens/>
              <w:spacing w:before="0" w:beforeAutospacing="0" w:after="0" w:afterAutospacing="0"/>
              <w:jc w:val="both"/>
              <w:rPr>
                <w:b/>
                <w:sz w:val="20"/>
                <w:szCs w:val="20"/>
              </w:rPr>
            </w:pPr>
            <w:r w:rsidRPr="00365321">
              <w:rPr>
                <w:b/>
                <w:sz w:val="20"/>
                <w:szCs w:val="20"/>
              </w:rPr>
              <w:t>Общие положения основ муниципальной службы Российской Федерации</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Понятие муниципальной службы. Правовое регулирование муниципальной службы. Основные принципы муниципальной службы. Право граждан Российской Федерации на равный доступ к муниципальной службе. Взаимосвязь муниципальной службы и государственной гражданской службы.</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Понятие муниципальной должности. Виды муниципальных должностей. Реестры должностей муниципальной службы. Квалификационные требования для замещения должностей муниципальной службы.</w:t>
            </w:r>
          </w:p>
          <w:p w:rsidR="00165C42" w:rsidRPr="00365321" w:rsidRDefault="00165C42" w:rsidP="009C1438">
            <w:pPr>
              <w:suppressAutoHyphens/>
              <w:spacing w:before="0" w:beforeAutospacing="0" w:after="0" w:afterAutospacing="0"/>
              <w:jc w:val="both"/>
              <w:rPr>
                <w:b/>
                <w:sz w:val="20"/>
                <w:szCs w:val="20"/>
              </w:rPr>
            </w:pPr>
            <w:r w:rsidRPr="00365321">
              <w:rPr>
                <w:b/>
                <w:sz w:val="20"/>
                <w:szCs w:val="20"/>
              </w:rPr>
              <w:t>Правовой статус муниципального служащего</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 xml:space="preserve">Понятие муниципального служащего.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Квалификационные разряды муниципальных служащих.</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Права и обязанности муниципального служащего. Ограничения, связанные с муниципальной службой. Запреты, связанные с муниципальной службой. Сведения о доходах, об имуществе и обязательствах имущественного характера муниципального служащего.</w:t>
            </w:r>
          </w:p>
          <w:p w:rsidR="00165C42" w:rsidRPr="00365321" w:rsidRDefault="00165C42" w:rsidP="009C1438">
            <w:pPr>
              <w:suppressAutoHyphens/>
              <w:spacing w:before="0" w:beforeAutospacing="0" w:after="0" w:afterAutospacing="0"/>
              <w:jc w:val="both"/>
              <w:rPr>
                <w:sz w:val="20"/>
                <w:szCs w:val="20"/>
              </w:rPr>
            </w:pPr>
            <w:r w:rsidRPr="00365321">
              <w:rPr>
                <w:sz w:val="20"/>
                <w:szCs w:val="20"/>
              </w:rPr>
              <w:lastRenderedPageBreak/>
              <w:t>Урегулирование конфликта интересов на муниципальной службе.</w:t>
            </w:r>
          </w:p>
        </w:tc>
      </w:tr>
      <w:tr w:rsidR="00165C42" w:rsidRPr="00365321" w:rsidTr="009C1438">
        <w:tc>
          <w:tcPr>
            <w:tcW w:w="239" w:type="pct"/>
          </w:tcPr>
          <w:p w:rsidR="00165C42" w:rsidRPr="00365321" w:rsidRDefault="00165C42" w:rsidP="009C1438">
            <w:pPr>
              <w:suppressAutoHyphens/>
              <w:spacing w:before="0" w:beforeAutospacing="0" w:after="0" w:afterAutospacing="0"/>
              <w:jc w:val="center"/>
              <w:rPr>
                <w:sz w:val="20"/>
                <w:szCs w:val="20"/>
              </w:rPr>
            </w:pPr>
            <w:r w:rsidRPr="00365321">
              <w:rPr>
                <w:sz w:val="20"/>
                <w:szCs w:val="20"/>
              </w:rPr>
              <w:lastRenderedPageBreak/>
              <w:t>6</w:t>
            </w:r>
          </w:p>
        </w:tc>
        <w:tc>
          <w:tcPr>
            <w:tcW w:w="1285" w:type="pct"/>
          </w:tcPr>
          <w:p w:rsidR="00165C42" w:rsidRPr="00365321" w:rsidRDefault="00165C42" w:rsidP="009C1438">
            <w:pPr>
              <w:suppressAutoHyphens/>
              <w:spacing w:before="0" w:beforeAutospacing="0" w:after="0" w:afterAutospacing="0"/>
              <w:jc w:val="both"/>
              <w:rPr>
                <w:sz w:val="20"/>
                <w:szCs w:val="20"/>
              </w:rPr>
            </w:pPr>
            <w:r w:rsidRPr="00365321">
              <w:rPr>
                <w:sz w:val="20"/>
                <w:szCs w:val="20"/>
              </w:rPr>
              <w:t>Поступление на муниципальную службу, ее прохождение и прекращение</w:t>
            </w:r>
          </w:p>
        </w:tc>
        <w:tc>
          <w:tcPr>
            <w:tcW w:w="3476" w:type="pct"/>
          </w:tcPr>
          <w:p w:rsidR="00165C42" w:rsidRPr="00365321" w:rsidRDefault="00165C42" w:rsidP="009C1438">
            <w:pPr>
              <w:suppressAutoHyphens/>
              <w:spacing w:before="0" w:beforeAutospacing="0" w:after="0" w:afterAutospacing="0"/>
              <w:jc w:val="both"/>
              <w:rPr>
                <w:sz w:val="20"/>
                <w:szCs w:val="20"/>
              </w:rPr>
            </w:pPr>
            <w:r w:rsidRPr="00365321">
              <w:rPr>
                <w:b/>
                <w:sz w:val="20"/>
                <w:szCs w:val="20"/>
              </w:rPr>
              <w:t>Порядок поступления на муниципальную службу</w:t>
            </w:r>
            <w:r w:rsidRPr="00365321">
              <w:rPr>
                <w:sz w:val="20"/>
                <w:szCs w:val="20"/>
              </w:rPr>
              <w:t>. Конкурс на замещение должности муниципальной службы. Аттестация муниципальных служащих. Основания для прекращения муниципальной службы.</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 xml:space="preserve">Служебное время и время отдыха. Оплата труда муниципального служащего. Гарантии для муниципального служащего. Пенсионное обеспечение муниципального служащего и членов его семьи. Стаж муниципальной службы.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Поощрение муниципального служащего.</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Ответственность муниципального служащего. Виды дисциплинарных взысканий, применяемых к муниципальным служащим.</w:t>
            </w:r>
          </w:p>
          <w:p w:rsidR="00165C42" w:rsidRPr="00365321" w:rsidRDefault="00165C42" w:rsidP="009C1438">
            <w:pPr>
              <w:suppressAutoHyphens/>
              <w:spacing w:before="0" w:beforeAutospacing="0" w:after="0" w:afterAutospacing="0"/>
              <w:jc w:val="both"/>
              <w:rPr>
                <w:b/>
                <w:sz w:val="20"/>
                <w:szCs w:val="20"/>
              </w:rPr>
            </w:pPr>
            <w:r w:rsidRPr="00365321">
              <w:rPr>
                <w:b/>
                <w:sz w:val="20"/>
                <w:szCs w:val="20"/>
              </w:rPr>
              <w:t>Управление муниципальной службой.</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Кадровая работа в муниципальном образовании. Ведение реестров муниципальных служащих в муниципальных образованиях. Формирование кадрового состава муниципальной службы, его приоритетные направления. Кадровый резерв на муниципальной службе.</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Финансирование муниципальной службы.</w:t>
            </w:r>
          </w:p>
          <w:p w:rsidR="00165C42" w:rsidRPr="00365321" w:rsidRDefault="00165C42" w:rsidP="009C1438">
            <w:pPr>
              <w:suppressAutoHyphens/>
              <w:spacing w:before="0" w:beforeAutospacing="0" w:after="0" w:afterAutospacing="0"/>
              <w:jc w:val="both"/>
              <w:rPr>
                <w:b/>
                <w:sz w:val="20"/>
                <w:szCs w:val="20"/>
              </w:rPr>
            </w:pPr>
            <w:r w:rsidRPr="00365321">
              <w:rPr>
                <w:sz w:val="20"/>
                <w:szCs w:val="20"/>
              </w:rPr>
              <w:t>Программы развития муниципальной службы.</w:t>
            </w:r>
          </w:p>
        </w:tc>
      </w:tr>
    </w:tbl>
    <w:p w:rsidR="00165C42" w:rsidRPr="00365321" w:rsidRDefault="00165C42" w:rsidP="00165C42">
      <w:pPr>
        <w:spacing w:before="0" w:beforeAutospacing="0" w:after="0" w:afterAutospacing="0"/>
        <w:ind w:firstLine="680"/>
        <w:rPr>
          <w:b/>
          <w:sz w:val="20"/>
          <w:szCs w:val="20"/>
        </w:rPr>
      </w:pPr>
    </w:p>
    <w:p w:rsidR="00165C42" w:rsidRPr="00365321" w:rsidRDefault="00165C42" w:rsidP="00165C42">
      <w:pPr>
        <w:tabs>
          <w:tab w:val="left" w:pos="993"/>
        </w:tabs>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165C42" w:rsidRPr="00365321" w:rsidRDefault="00165C42" w:rsidP="00165C42">
      <w:pPr>
        <w:tabs>
          <w:tab w:val="left" w:pos="993"/>
        </w:tabs>
        <w:spacing w:before="0" w:beforeAutospacing="0" w:after="0" w:afterAutospacing="0"/>
        <w:ind w:firstLine="720"/>
        <w:rPr>
          <w:b/>
          <w:sz w:val="20"/>
          <w:szCs w:val="20"/>
        </w:rPr>
      </w:pPr>
      <w:r w:rsidRPr="00365321">
        <w:rPr>
          <w:b/>
          <w:sz w:val="20"/>
          <w:szCs w:val="20"/>
        </w:rPr>
        <w:t>5.2.1 Темы лекций</w:t>
      </w:r>
    </w:p>
    <w:p w:rsidR="00165C42" w:rsidRPr="00365321" w:rsidRDefault="00165C42" w:rsidP="00165C42">
      <w:pPr>
        <w:tabs>
          <w:tab w:val="left" w:pos="993"/>
        </w:tabs>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rFonts w:eastAsia="Times New Roman"/>
          <w:b/>
          <w:bCs/>
          <w:sz w:val="20"/>
          <w:szCs w:val="20"/>
        </w:rPr>
        <w:t>Государственная служба в Российской Федерации</w:t>
      </w:r>
      <w:r w:rsidRPr="00365321">
        <w:rPr>
          <w:b/>
          <w:iCs/>
          <w:sz w:val="20"/>
          <w:szCs w:val="20"/>
        </w:rPr>
        <w:t>»</w:t>
      </w:r>
    </w:p>
    <w:p w:rsidR="00165C42" w:rsidRPr="00365321" w:rsidRDefault="00165C42" w:rsidP="00165C42">
      <w:pPr>
        <w:numPr>
          <w:ilvl w:val="0"/>
          <w:numId w:val="68"/>
        </w:numPr>
        <w:tabs>
          <w:tab w:val="left" w:pos="993"/>
          <w:tab w:val="left" w:pos="1068"/>
        </w:tabs>
        <w:spacing w:before="0" w:beforeAutospacing="0" w:after="0" w:afterAutospacing="0"/>
        <w:ind w:left="0" w:firstLine="720"/>
        <w:jc w:val="both"/>
        <w:rPr>
          <w:sz w:val="20"/>
          <w:szCs w:val="20"/>
        </w:rPr>
      </w:pPr>
      <w:r w:rsidRPr="00365321">
        <w:rPr>
          <w:sz w:val="20"/>
          <w:szCs w:val="20"/>
        </w:rPr>
        <w:t xml:space="preserve">Основные принципы построения и функционирования системы государственной службы. </w:t>
      </w:r>
    </w:p>
    <w:p w:rsidR="00165C42" w:rsidRPr="00365321" w:rsidRDefault="00165C42" w:rsidP="00165C42">
      <w:pPr>
        <w:numPr>
          <w:ilvl w:val="0"/>
          <w:numId w:val="68"/>
        </w:numPr>
        <w:tabs>
          <w:tab w:val="left" w:pos="993"/>
          <w:tab w:val="left" w:pos="1068"/>
        </w:tabs>
        <w:spacing w:before="0" w:beforeAutospacing="0" w:after="0" w:afterAutospacing="0"/>
        <w:ind w:left="0" w:firstLine="720"/>
        <w:jc w:val="both"/>
        <w:rPr>
          <w:sz w:val="20"/>
          <w:szCs w:val="20"/>
        </w:rPr>
      </w:pPr>
    </w:p>
    <w:p w:rsidR="00165C42" w:rsidRPr="00365321" w:rsidRDefault="00165C42" w:rsidP="00165C42">
      <w:pPr>
        <w:tabs>
          <w:tab w:val="left" w:pos="993"/>
        </w:tabs>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00101919">
        <w:rPr>
          <w:b/>
          <w:sz w:val="20"/>
          <w:szCs w:val="20"/>
        </w:rPr>
        <w:t xml:space="preserve">Понятие и принципы </w:t>
      </w:r>
      <w:r w:rsidRPr="00365321">
        <w:rPr>
          <w:b/>
          <w:sz w:val="20"/>
          <w:szCs w:val="20"/>
        </w:rPr>
        <w:t>государственной гражданской службы</w:t>
      </w:r>
      <w:r w:rsidRPr="00365321">
        <w:rPr>
          <w:b/>
          <w:iCs/>
          <w:sz w:val="20"/>
          <w:szCs w:val="20"/>
        </w:rPr>
        <w:t>»</w:t>
      </w:r>
    </w:p>
    <w:p w:rsidR="00165C42" w:rsidRPr="00365321" w:rsidRDefault="00101919" w:rsidP="00165C42">
      <w:pPr>
        <w:numPr>
          <w:ilvl w:val="0"/>
          <w:numId w:val="69"/>
        </w:numPr>
        <w:tabs>
          <w:tab w:val="left" w:pos="993"/>
          <w:tab w:val="left" w:pos="1068"/>
        </w:tabs>
        <w:spacing w:before="0" w:beforeAutospacing="0" w:after="0" w:afterAutospacing="0"/>
        <w:ind w:left="0" w:firstLine="720"/>
        <w:jc w:val="both"/>
        <w:rPr>
          <w:sz w:val="20"/>
          <w:szCs w:val="20"/>
        </w:rPr>
      </w:pPr>
      <w:r>
        <w:rPr>
          <w:sz w:val="20"/>
          <w:szCs w:val="20"/>
        </w:rPr>
        <w:t>Понятие и принципы</w:t>
      </w:r>
      <w:r w:rsidR="00165C42" w:rsidRPr="00365321">
        <w:rPr>
          <w:sz w:val="20"/>
          <w:szCs w:val="20"/>
        </w:rPr>
        <w:t xml:space="preserve"> государственной гражданской службы </w:t>
      </w:r>
    </w:p>
    <w:p w:rsidR="00165C42" w:rsidRPr="00365321" w:rsidRDefault="00165C42" w:rsidP="00165C42">
      <w:pPr>
        <w:numPr>
          <w:ilvl w:val="0"/>
          <w:numId w:val="69"/>
        </w:numPr>
        <w:tabs>
          <w:tab w:val="left" w:pos="993"/>
          <w:tab w:val="left" w:pos="1068"/>
        </w:tabs>
        <w:spacing w:before="0" w:beforeAutospacing="0" w:after="0" w:afterAutospacing="0"/>
        <w:ind w:left="0" w:firstLine="720"/>
        <w:jc w:val="both"/>
        <w:rPr>
          <w:sz w:val="20"/>
          <w:szCs w:val="20"/>
        </w:rPr>
      </w:pPr>
      <w:r w:rsidRPr="00365321">
        <w:rPr>
          <w:sz w:val="20"/>
          <w:szCs w:val="20"/>
        </w:rPr>
        <w:t>Понятие и правовой статус государственного гражданского служащего.</w:t>
      </w:r>
    </w:p>
    <w:p w:rsidR="00165C42" w:rsidRPr="00365321" w:rsidRDefault="00165C42" w:rsidP="00165C42">
      <w:pPr>
        <w:tabs>
          <w:tab w:val="left" w:pos="993"/>
        </w:tabs>
        <w:suppressAutoHyphens/>
        <w:spacing w:before="0" w:beforeAutospacing="0" w:after="0" w:afterAutospacing="0"/>
        <w:ind w:firstLine="720"/>
        <w:jc w:val="both"/>
        <w:rPr>
          <w:b/>
          <w:sz w:val="20"/>
          <w:szCs w:val="20"/>
        </w:rPr>
      </w:pPr>
    </w:p>
    <w:p w:rsidR="00165C42" w:rsidRPr="00365321" w:rsidRDefault="00165C42" w:rsidP="00165C42">
      <w:pPr>
        <w:tabs>
          <w:tab w:val="left" w:pos="993"/>
        </w:tabs>
        <w:suppressAutoHyphens/>
        <w:spacing w:before="0" w:beforeAutospacing="0" w:after="0" w:afterAutospacing="0"/>
        <w:ind w:firstLine="720"/>
        <w:jc w:val="both"/>
        <w:rPr>
          <w:b/>
          <w:sz w:val="20"/>
          <w:szCs w:val="20"/>
        </w:rPr>
      </w:pPr>
      <w:r w:rsidRPr="00365321">
        <w:rPr>
          <w:b/>
          <w:sz w:val="20"/>
          <w:szCs w:val="20"/>
        </w:rPr>
        <w:t xml:space="preserve">Раздел 3 </w:t>
      </w:r>
      <w:r w:rsidRPr="00365321">
        <w:rPr>
          <w:b/>
          <w:iCs/>
          <w:sz w:val="20"/>
          <w:szCs w:val="20"/>
        </w:rPr>
        <w:t>«</w:t>
      </w:r>
      <w:r w:rsidRPr="00365321">
        <w:rPr>
          <w:b/>
          <w:sz w:val="20"/>
          <w:szCs w:val="20"/>
        </w:rPr>
        <w:t>Общие условия прохожде</w:t>
      </w:r>
      <w:r w:rsidR="00101919">
        <w:rPr>
          <w:b/>
          <w:sz w:val="20"/>
          <w:szCs w:val="20"/>
        </w:rPr>
        <w:t>ния государственной гражданской</w:t>
      </w:r>
      <w:r w:rsidRPr="00365321">
        <w:rPr>
          <w:b/>
          <w:sz w:val="20"/>
          <w:szCs w:val="20"/>
        </w:rPr>
        <w:t xml:space="preserve"> службы</w:t>
      </w:r>
      <w:r w:rsidRPr="00365321">
        <w:rPr>
          <w:b/>
          <w:iCs/>
          <w:sz w:val="20"/>
          <w:szCs w:val="20"/>
        </w:rPr>
        <w:t>»</w:t>
      </w:r>
    </w:p>
    <w:p w:rsidR="00165C42" w:rsidRPr="00365321" w:rsidRDefault="00165C42" w:rsidP="00165C42">
      <w:pPr>
        <w:numPr>
          <w:ilvl w:val="0"/>
          <w:numId w:val="70"/>
        </w:numPr>
        <w:tabs>
          <w:tab w:val="left" w:pos="993"/>
          <w:tab w:val="left" w:pos="1068"/>
        </w:tabs>
        <w:spacing w:before="0" w:beforeAutospacing="0" w:after="0" w:afterAutospacing="0"/>
        <w:ind w:left="0" w:firstLine="720"/>
        <w:jc w:val="both"/>
        <w:rPr>
          <w:sz w:val="20"/>
          <w:szCs w:val="20"/>
        </w:rPr>
      </w:pPr>
      <w:r w:rsidRPr="00365321">
        <w:rPr>
          <w:sz w:val="20"/>
          <w:szCs w:val="20"/>
        </w:rPr>
        <w:t>Понятие и правовое регулирование военной службы. Воинская обязанность и военная служба.</w:t>
      </w:r>
    </w:p>
    <w:p w:rsidR="00165C42" w:rsidRPr="00365321" w:rsidRDefault="00165C42" w:rsidP="00165C42">
      <w:pPr>
        <w:tabs>
          <w:tab w:val="left" w:pos="993"/>
        </w:tabs>
        <w:spacing w:before="0" w:beforeAutospacing="0" w:after="0" w:afterAutospacing="0"/>
        <w:ind w:firstLine="720"/>
        <w:jc w:val="both"/>
        <w:rPr>
          <w:sz w:val="20"/>
          <w:szCs w:val="20"/>
        </w:rPr>
      </w:pPr>
    </w:p>
    <w:p w:rsidR="00165C42" w:rsidRPr="00365321" w:rsidRDefault="00165C42" w:rsidP="00165C42">
      <w:pPr>
        <w:tabs>
          <w:tab w:val="left" w:pos="993"/>
        </w:tabs>
        <w:spacing w:before="0" w:beforeAutospacing="0" w:after="0" w:afterAutospacing="0"/>
        <w:ind w:firstLine="720"/>
        <w:jc w:val="both"/>
        <w:rPr>
          <w:b/>
          <w:sz w:val="20"/>
          <w:szCs w:val="20"/>
        </w:rPr>
      </w:pPr>
      <w:r w:rsidRPr="00365321">
        <w:rPr>
          <w:b/>
          <w:sz w:val="20"/>
          <w:szCs w:val="20"/>
        </w:rPr>
        <w:t>Раздел 4 «</w:t>
      </w:r>
      <w:r w:rsidRPr="00365321">
        <w:rPr>
          <w:rFonts w:eastAsia="Times New Roman"/>
          <w:b/>
          <w:bCs/>
          <w:sz w:val="20"/>
          <w:szCs w:val="20"/>
        </w:rPr>
        <w:t>Военная и правоохранительная служба в Российской Федерации</w:t>
      </w:r>
      <w:r w:rsidRPr="00365321">
        <w:rPr>
          <w:b/>
          <w:sz w:val="20"/>
          <w:szCs w:val="20"/>
        </w:rPr>
        <w:t>»</w:t>
      </w:r>
    </w:p>
    <w:p w:rsidR="00165C42" w:rsidRPr="00365321" w:rsidRDefault="00165C42" w:rsidP="00165C42">
      <w:pPr>
        <w:numPr>
          <w:ilvl w:val="3"/>
          <w:numId w:val="71"/>
        </w:numPr>
        <w:tabs>
          <w:tab w:val="clear" w:pos="2974"/>
          <w:tab w:val="left" w:pos="993"/>
        </w:tabs>
        <w:spacing w:before="0" w:beforeAutospacing="0" w:after="0" w:afterAutospacing="0"/>
        <w:ind w:left="0" w:firstLine="720"/>
        <w:jc w:val="both"/>
        <w:rPr>
          <w:sz w:val="20"/>
          <w:szCs w:val="20"/>
        </w:rPr>
      </w:pPr>
      <w:r w:rsidRPr="00365321">
        <w:rPr>
          <w:sz w:val="20"/>
          <w:szCs w:val="20"/>
        </w:rPr>
        <w:t xml:space="preserve">Понятие и правовое регулирование военной службы. </w:t>
      </w:r>
    </w:p>
    <w:p w:rsidR="00165C42" w:rsidRPr="00365321" w:rsidRDefault="00165C42" w:rsidP="00165C42">
      <w:pPr>
        <w:numPr>
          <w:ilvl w:val="3"/>
          <w:numId w:val="71"/>
        </w:numPr>
        <w:tabs>
          <w:tab w:val="clear" w:pos="2974"/>
          <w:tab w:val="left" w:pos="993"/>
        </w:tabs>
        <w:spacing w:before="0" w:beforeAutospacing="0" w:after="0" w:afterAutospacing="0"/>
        <w:ind w:left="0" w:firstLine="720"/>
        <w:jc w:val="both"/>
        <w:rPr>
          <w:sz w:val="20"/>
          <w:szCs w:val="20"/>
        </w:rPr>
      </w:pPr>
      <w:r w:rsidRPr="00365321">
        <w:rPr>
          <w:sz w:val="20"/>
          <w:szCs w:val="20"/>
        </w:rPr>
        <w:t>Правоохранительная служба в Российской Федерации.</w:t>
      </w:r>
    </w:p>
    <w:p w:rsidR="00165C42" w:rsidRPr="00365321" w:rsidRDefault="00165C42" w:rsidP="00165C42">
      <w:pPr>
        <w:tabs>
          <w:tab w:val="left" w:pos="993"/>
        </w:tabs>
        <w:spacing w:before="0" w:beforeAutospacing="0" w:after="0" w:afterAutospacing="0"/>
        <w:ind w:firstLine="720"/>
        <w:jc w:val="both"/>
        <w:rPr>
          <w:b/>
          <w:sz w:val="20"/>
          <w:szCs w:val="20"/>
        </w:rPr>
      </w:pPr>
    </w:p>
    <w:p w:rsidR="00165C42" w:rsidRPr="00365321" w:rsidRDefault="00165C42" w:rsidP="00165C42">
      <w:pPr>
        <w:tabs>
          <w:tab w:val="left" w:pos="993"/>
        </w:tabs>
        <w:suppressAutoHyphens/>
        <w:spacing w:before="0" w:beforeAutospacing="0" w:after="0" w:afterAutospacing="0"/>
        <w:ind w:firstLine="720"/>
        <w:jc w:val="both"/>
        <w:rPr>
          <w:b/>
          <w:sz w:val="20"/>
          <w:szCs w:val="20"/>
        </w:rPr>
      </w:pPr>
      <w:r w:rsidRPr="00365321">
        <w:rPr>
          <w:b/>
          <w:sz w:val="20"/>
          <w:szCs w:val="20"/>
        </w:rPr>
        <w:t>Раздел 5 «Система управления государственной службой»</w:t>
      </w:r>
    </w:p>
    <w:p w:rsidR="00165C42" w:rsidRPr="00365321" w:rsidRDefault="00165C42" w:rsidP="00165C42">
      <w:pPr>
        <w:tabs>
          <w:tab w:val="left" w:pos="993"/>
        </w:tabs>
        <w:suppressAutoHyphens/>
        <w:spacing w:before="0" w:beforeAutospacing="0" w:after="0" w:afterAutospacing="0"/>
        <w:ind w:firstLine="720"/>
        <w:jc w:val="both"/>
        <w:rPr>
          <w:sz w:val="20"/>
          <w:szCs w:val="20"/>
        </w:rPr>
      </w:pPr>
      <w:r w:rsidRPr="00365321">
        <w:rPr>
          <w:sz w:val="20"/>
          <w:szCs w:val="20"/>
        </w:rPr>
        <w:t>1. Общие положения основ муниципальной службы Российской Федерации</w:t>
      </w:r>
    </w:p>
    <w:p w:rsidR="00165C42" w:rsidRPr="00365321" w:rsidRDefault="00165C42" w:rsidP="00165C42">
      <w:pPr>
        <w:tabs>
          <w:tab w:val="left" w:pos="993"/>
        </w:tabs>
        <w:spacing w:before="0" w:beforeAutospacing="0" w:after="0" w:afterAutospacing="0"/>
        <w:ind w:firstLine="720"/>
        <w:jc w:val="both"/>
        <w:rPr>
          <w:b/>
          <w:sz w:val="20"/>
          <w:szCs w:val="20"/>
        </w:rPr>
      </w:pPr>
    </w:p>
    <w:p w:rsidR="00165C42" w:rsidRPr="00365321" w:rsidRDefault="00165C42" w:rsidP="00165C42">
      <w:pPr>
        <w:tabs>
          <w:tab w:val="left" w:pos="993"/>
        </w:tabs>
        <w:spacing w:before="0" w:beforeAutospacing="0" w:after="0" w:afterAutospacing="0"/>
        <w:ind w:firstLine="720"/>
        <w:jc w:val="both"/>
        <w:rPr>
          <w:b/>
          <w:sz w:val="20"/>
          <w:szCs w:val="20"/>
        </w:rPr>
      </w:pPr>
      <w:r w:rsidRPr="00365321">
        <w:rPr>
          <w:b/>
          <w:sz w:val="20"/>
          <w:szCs w:val="20"/>
        </w:rPr>
        <w:t>Раздел 6 «Поступление на муниципальную службу, ее прохождение и прекращение»</w:t>
      </w:r>
    </w:p>
    <w:p w:rsidR="00165C42" w:rsidRPr="00365321" w:rsidRDefault="00165C42" w:rsidP="00165C42">
      <w:pPr>
        <w:tabs>
          <w:tab w:val="left" w:pos="993"/>
        </w:tabs>
        <w:spacing w:before="0" w:beforeAutospacing="0" w:after="0" w:afterAutospacing="0"/>
        <w:ind w:firstLine="720"/>
        <w:jc w:val="both"/>
        <w:rPr>
          <w:sz w:val="20"/>
          <w:szCs w:val="20"/>
        </w:rPr>
      </w:pPr>
      <w:r w:rsidRPr="00365321">
        <w:rPr>
          <w:sz w:val="20"/>
          <w:szCs w:val="20"/>
        </w:rPr>
        <w:t>1.</w:t>
      </w:r>
      <w:r w:rsidRPr="00365321">
        <w:rPr>
          <w:b/>
          <w:sz w:val="20"/>
          <w:szCs w:val="20"/>
        </w:rPr>
        <w:t xml:space="preserve"> </w:t>
      </w:r>
      <w:r w:rsidRPr="00365321">
        <w:rPr>
          <w:sz w:val="20"/>
          <w:szCs w:val="20"/>
        </w:rPr>
        <w:t>Порядок поступления на муниципальную службу. Конкурс на замещение должности муниципальной службы</w:t>
      </w:r>
    </w:p>
    <w:p w:rsidR="00165C42" w:rsidRPr="00365321" w:rsidRDefault="00165C42" w:rsidP="00165C42">
      <w:pPr>
        <w:tabs>
          <w:tab w:val="left" w:pos="993"/>
        </w:tabs>
        <w:spacing w:before="0" w:beforeAutospacing="0" w:after="0" w:afterAutospacing="0"/>
        <w:ind w:firstLine="720"/>
        <w:jc w:val="both"/>
        <w:rPr>
          <w:sz w:val="20"/>
          <w:szCs w:val="20"/>
        </w:rPr>
      </w:pPr>
      <w:r w:rsidRPr="00365321">
        <w:rPr>
          <w:sz w:val="20"/>
          <w:szCs w:val="20"/>
        </w:rPr>
        <w:t>2. Управление муниципальной службой</w:t>
      </w:r>
    </w:p>
    <w:p w:rsidR="00165C42" w:rsidRPr="00365321" w:rsidRDefault="00165C42" w:rsidP="00165C42">
      <w:pPr>
        <w:tabs>
          <w:tab w:val="left" w:pos="993"/>
        </w:tabs>
        <w:suppressAutoHyphens/>
        <w:spacing w:before="0" w:beforeAutospacing="0" w:after="0" w:afterAutospacing="0"/>
        <w:ind w:firstLine="720"/>
        <w:jc w:val="both"/>
        <w:rPr>
          <w:b/>
          <w:sz w:val="20"/>
          <w:szCs w:val="20"/>
        </w:rPr>
      </w:pPr>
    </w:p>
    <w:p w:rsidR="00165C42" w:rsidRPr="00365321" w:rsidRDefault="00165C42" w:rsidP="00165C42">
      <w:pPr>
        <w:tabs>
          <w:tab w:val="left" w:pos="993"/>
        </w:tabs>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165C42" w:rsidRPr="00365321" w:rsidRDefault="00101919" w:rsidP="00165C42">
      <w:pPr>
        <w:tabs>
          <w:tab w:val="left" w:pos="993"/>
          <w:tab w:val="left" w:pos="1134"/>
          <w:tab w:val="left" w:pos="1534"/>
        </w:tabs>
        <w:suppressAutoHyphens/>
        <w:spacing w:before="0" w:beforeAutospacing="0" w:after="0" w:afterAutospacing="0"/>
        <w:ind w:firstLine="720"/>
        <w:jc w:val="both"/>
        <w:rPr>
          <w:b/>
          <w:iCs/>
          <w:sz w:val="20"/>
          <w:szCs w:val="20"/>
        </w:rPr>
      </w:pPr>
      <w:r>
        <w:rPr>
          <w:b/>
          <w:bCs/>
          <w:iCs/>
          <w:sz w:val="20"/>
          <w:szCs w:val="20"/>
        </w:rPr>
        <w:t>Раздел 1</w:t>
      </w:r>
      <w:r w:rsidR="00165C42" w:rsidRPr="00365321">
        <w:rPr>
          <w:b/>
          <w:bCs/>
          <w:iCs/>
          <w:sz w:val="20"/>
          <w:szCs w:val="20"/>
        </w:rPr>
        <w:t xml:space="preserve"> </w:t>
      </w:r>
      <w:r w:rsidR="00165C42" w:rsidRPr="00365321">
        <w:rPr>
          <w:b/>
          <w:iCs/>
          <w:sz w:val="20"/>
          <w:szCs w:val="20"/>
        </w:rPr>
        <w:t>«</w:t>
      </w:r>
      <w:r w:rsidR="00165C42" w:rsidRPr="00365321">
        <w:rPr>
          <w:b/>
          <w:sz w:val="20"/>
          <w:szCs w:val="20"/>
        </w:rPr>
        <w:t>Государственная служба в Российской Федерации</w:t>
      </w:r>
      <w:r w:rsidR="00165C42" w:rsidRPr="00365321">
        <w:rPr>
          <w:b/>
          <w:iCs/>
          <w:sz w:val="20"/>
          <w:szCs w:val="20"/>
        </w:rPr>
        <w:t xml:space="preserve">» </w:t>
      </w:r>
    </w:p>
    <w:p w:rsidR="00165C42" w:rsidRPr="00365321" w:rsidRDefault="00165C42" w:rsidP="00165C42">
      <w:pPr>
        <w:numPr>
          <w:ilvl w:val="0"/>
          <w:numId w:val="72"/>
        </w:numPr>
        <w:tabs>
          <w:tab w:val="left" w:pos="360"/>
          <w:tab w:val="left" w:pos="993"/>
          <w:tab w:val="left" w:pos="1134"/>
        </w:tabs>
        <w:suppressAutoHyphens/>
        <w:spacing w:before="0" w:beforeAutospacing="0" w:after="0" w:afterAutospacing="0"/>
        <w:ind w:left="0" w:firstLine="720"/>
        <w:jc w:val="both"/>
        <w:rPr>
          <w:sz w:val="20"/>
          <w:szCs w:val="20"/>
        </w:rPr>
      </w:pPr>
      <w:r w:rsidRPr="00365321">
        <w:rPr>
          <w:sz w:val="20"/>
          <w:szCs w:val="20"/>
        </w:rPr>
        <w:t>Виды государственной службы.</w:t>
      </w:r>
    </w:p>
    <w:p w:rsidR="00165C42" w:rsidRPr="00365321" w:rsidRDefault="00165C42" w:rsidP="00165C42">
      <w:pPr>
        <w:numPr>
          <w:ilvl w:val="0"/>
          <w:numId w:val="72"/>
        </w:numPr>
        <w:tabs>
          <w:tab w:val="left" w:pos="360"/>
          <w:tab w:val="left" w:pos="993"/>
          <w:tab w:val="left" w:pos="1134"/>
        </w:tabs>
        <w:suppressAutoHyphens/>
        <w:spacing w:before="0" w:beforeAutospacing="0" w:after="0" w:afterAutospacing="0"/>
        <w:ind w:left="0" w:firstLine="720"/>
        <w:jc w:val="both"/>
        <w:rPr>
          <w:sz w:val="20"/>
          <w:szCs w:val="20"/>
        </w:rPr>
      </w:pPr>
      <w:r w:rsidRPr="00365321">
        <w:rPr>
          <w:sz w:val="20"/>
          <w:szCs w:val="20"/>
        </w:rPr>
        <w:t>Основные принципы построения и функционирования системы государственной службы.</w:t>
      </w:r>
    </w:p>
    <w:p w:rsidR="00165C42" w:rsidRPr="00365321" w:rsidRDefault="00165C42" w:rsidP="00165C42">
      <w:pPr>
        <w:numPr>
          <w:ilvl w:val="0"/>
          <w:numId w:val="72"/>
        </w:numPr>
        <w:tabs>
          <w:tab w:val="left" w:pos="360"/>
          <w:tab w:val="left" w:pos="993"/>
          <w:tab w:val="left" w:pos="1134"/>
        </w:tabs>
        <w:suppressAutoHyphens/>
        <w:spacing w:before="0" w:beforeAutospacing="0" w:after="0" w:afterAutospacing="0"/>
        <w:ind w:left="0" w:firstLine="720"/>
        <w:jc w:val="both"/>
        <w:rPr>
          <w:sz w:val="20"/>
          <w:szCs w:val="20"/>
        </w:rPr>
      </w:pPr>
      <w:r w:rsidRPr="00365321">
        <w:rPr>
          <w:sz w:val="20"/>
          <w:szCs w:val="20"/>
        </w:rPr>
        <w:t>Реализация принципов построения и функционирования системы государственной службы.</w:t>
      </w:r>
    </w:p>
    <w:p w:rsidR="00165C42" w:rsidRPr="00365321" w:rsidRDefault="00165C42" w:rsidP="00165C42">
      <w:pPr>
        <w:numPr>
          <w:ilvl w:val="0"/>
          <w:numId w:val="72"/>
        </w:numPr>
        <w:tabs>
          <w:tab w:val="left" w:pos="360"/>
          <w:tab w:val="left" w:pos="993"/>
          <w:tab w:val="left" w:pos="1134"/>
        </w:tabs>
        <w:suppressAutoHyphens/>
        <w:spacing w:before="0" w:beforeAutospacing="0" w:after="0" w:afterAutospacing="0"/>
        <w:ind w:left="0" w:firstLine="720"/>
        <w:jc w:val="both"/>
        <w:rPr>
          <w:sz w:val="20"/>
          <w:szCs w:val="20"/>
        </w:rPr>
      </w:pPr>
      <w:r w:rsidRPr="00365321">
        <w:rPr>
          <w:sz w:val="20"/>
          <w:szCs w:val="20"/>
        </w:rPr>
        <w:t>Федеральная государственная служба.</w:t>
      </w:r>
    </w:p>
    <w:p w:rsidR="00165C42" w:rsidRPr="00365321" w:rsidRDefault="00165C42" w:rsidP="00165C42">
      <w:pPr>
        <w:numPr>
          <w:ilvl w:val="0"/>
          <w:numId w:val="72"/>
        </w:numPr>
        <w:tabs>
          <w:tab w:val="left" w:pos="360"/>
          <w:tab w:val="left" w:pos="1134"/>
        </w:tabs>
        <w:suppressAutoHyphens/>
        <w:spacing w:before="0" w:beforeAutospacing="0" w:after="0" w:afterAutospacing="0"/>
        <w:ind w:left="0" w:firstLine="709"/>
        <w:jc w:val="both"/>
        <w:rPr>
          <w:sz w:val="20"/>
          <w:szCs w:val="20"/>
        </w:rPr>
      </w:pPr>
      <w:r w:rsidRPr="00365321">
        <w:rPr>
          <w:sz w:val="20"/>
          <w:szCs w:val="20"/>
        </w:rPr>
        <w:t>Государственная гражданская служба.</w:t>
      </w:r>
    </w:p>
    <w:p w:rsidR="00165C42" w:rsidRPr="00365321" w:rsidRDefault="00165C42" w:rsidP="00165C42">
      <w:pPr>
        <w:numPr>
          <w:ilvl w:val="0"/>
          <w:numId w:val="72"/>
        </w:numPr>
        <w:tabs>
          <w:tab w:val="left" w:pos="360"/>
          <w:tab w:val="left" w:pos="1134"/>
        </w:tabs>
        <w:suppressAutoHyphens/>
        <w:spacing w:before="0" w:beforeAutospacing="0" w:after="0" w:afterAutospacing="0"/>
        <w:ind w:left="0" w:firstLine="709"/>
        <w:jc w:val="both"/>
        <w:rPr>
          <w:sz w:val="20"/>
          <w:szCs w:val="20"/>
        </w:rPr>
      </w:pPr>
      <w:r w:rsidRPr="00365321">
        <w:rPr>
          <w:sz w:val="20"/>
          <w:szCs w:val="20"/>
        </w:rPr>
        <w:t xml:space="preserve">Федеральная государственная гражданская служба. </w:t>
      </w:r>
    </w:p>
    <w:p w:rsidR="00165C42" w:rsidRPr="00365321" w:rsidRDefault="00165C42" w:rsidP="00165C42">
      <w:pPr>
        <w:numPr>
          <w:ilvl w:val="0"/>
          <w:numId w:val="72"/>
        </w:numPr>
        <w:tabs>
          <w:tab w:val="left" w:pos="360"/>
          <w:tab w:val="left" w:pos="1134"/>
        </w:tabs>
        <w:suppressAutoHyphens/>
        <w:spacing w:before="0" w:beforeAutospacing="0" w:after="0" w:afterAutospacing="0"/>
        <w:ind w:left="0" w:firstLine="709"/>
        <w:jc w:val="both"/>
        <w:rPr>
          <w:sz w:val="20"/>
          <w:szCs w:val="20"/>
        </w:rPr>
      </w:pPr>
      <w:r w:rsidRPr="00365321">
        <w:rPr>
          <w:sz w:val="20"/>
          <w:szCs w:val="20"/>
        </w:rPr>
        <w:t>Государственная гражданская служба субъекта Российской Федерации.</w:t>
      </w:r>
    </w:p>
    <w:p w:rsidR="00165C42" w:rsidRPr="00365321" w:rsidRDefault="00165C42" w:rsidP="00165C42">
      <w:pPr>
        <w:numPr>
          <w:ilvl w:val="0"/>
          <w:numId w:val="72"/>
        </w:numPr>
        <w:tabs>
          <w:tab w:val="left" w:pos="360"/>
          <w:tab w:val="left" w:pos="1134"/>
        </w:tabs>
        <w:suppressAutoHyphens/>
        <w:spacing w:before="0" w:beforeAutospacing="0" w:after="0" w:afterAutospacing="0"/>
        <w:ind w:left="0" w:firstLine="709"/>
        <w:jc w:val="both"/>
        <w:rPr>
          <w:sz w:val="20"/>
          <w:szCs w:val="20"/>
        </w:rPr>
      </w:pPr>
      <w:r w:rsidRPr="00365321">
        <w:rPr>
          <w:sz w:val="20"/>
          <w:szCs w:val="20"/>
        </w:rPr>
        <w:t>Военная служба, ее понятие.</w:t>
      </w:r>
    </w:p>
    <w:p w:rsidR="00165C42" w:rsidRPr="00365321" w:rsidRDefault="00165C42" w:rsidP="00165C42">
      <w:pPr>
        <w:numPr>
          <w:ilvl w:val="0"/>
          <w:numId w:val="72"/>
        </w:numPr>
        <w:tabs>
          <w:tab w:val="left" w:pos="360"/>
          <w:tab w:val="left" w:pos="1134"/>
        </w:tabs>
        <w:suppressAutoHyphens/>
        <w:spacing w:before="0" w:beforeAutospacing="0" w:after="0" w:afterAutospacing="0"/>
        <w:ind w:left="0" w:firstLine="709"/>
        <w:jc w:val="both"/>
        <w:rPr>
          <w:sz w:val="20"/>
          <w:szCs w:val="20"/>
        </w:rPr>
      </w:pPr>
      <w:r w:rsidRPr="00365321">
        <w:rPr>
          <w:sz w:val="20"/>
          <w:szCs w:val="20"/>
        </w:rPr>
        <w:t>Понятие правоохранительной службы.</w:t>
      </w:r>
    </w:p>
    <w:p w:rsidR="00165C42" w:rsidRPr="00365321" w:rsidRDefault="00165C42" w:rsidP="00165C42">
      <w:pPr>
        <w:numPr>
          <w:ilvl w:val="0"/>
          <w:numId w:val="72"/>
        </w:numPr>
        <w:tabs>
          <w:tab w:val="left" w:pos="360"/>
          <w:tab w:val="left" w:pos="1134"/>
        </w:tabs>
        <w:suppressAutoHyphens/>
        <w:spacing w:before="0" w:beforeAutospacing="0" w:after="0" w:afterAutospacing="0"/>
        <w:ind w:left="0" w:firstLine="709"/>
        <w:jc w:val="both"/>
        <w:rPr>
          <w:sz w:val="20"/>
          <w:szCs w:val="20"/>
        </w:rPr>
      </w:pPr>
      <w:r w:rsidRPr="00365321">
        <w:rPr>
          <w:sz w:val="20"/>
          <w:szCs w:val="20"/>
        </w:rPr>
        <w:t xml:space="preserve">Должности государственной службы. </w:t>
      </w:r>
    </w:p>
    <w:p w:rsidR="00165C42" w:rsidRPr="00365321" w:rsidRDefault="00165C42" w:rsidP="00165C42">
      <w:pPr>
        <w:tabs>
          <w:tab w:val="left" w:pos="993"/>
          <w:tab w:val="left" w:pos="1134"/>
        </w:tabs>
        <w:overflowPunct w:val="0"/>
        <w:autoSpaceDE w:val="0"/>
        <w:autoSpaceDN w:val="0"/>
        <w:adjustRightInd w:val="0"/>
        <w:spacing w:before="0" w:beforeAutospacing="0" w:after="0" w:afterAutospacing="0"/>
        <w:ind w:firstLine="709"/>
        <w:jc w:val="both"/>
        <w:rPr>
          <w:sz w:val="20"/>
          <w:szCs w:val="20"/>
        </w:rPr>
      </w:pPr>
    </w:p>
    <w:p w:rsidR="00165C42" w:rsidRPr="00365321" w:rsidRDefault="00101919" w:rsidP="00165C42">
      <w:pPr>
        <w:tabs>
          <w:tab w:val="left" w:pos="1134"/>
        </w:tabs>
        <w:spacing w:before="0" w:beforeAutospacing="0" w:after="0" w:afterAutospacing="0"/>
        <w:ind w:firstLine="709"/>
        <w:jc w:val="both"/>
        <w:rPr>
          <w:b/>
          <w:iCs/>
          <w:sz w:val="20"/>
          <w:szCs w:val="20"/>
        </w:rPr>
      </w:pPr>
      <w:r>
        <w:rPr>
          <w:b/>
          <w:bCs/>
          <w:iCs/>
          <w:sz w:val="20"/>
          <w:szCs w:val="20"/>
        </w:rPr>
        <w:t>Раздел 2</w:t>
      </w:r>
      <w:r w:rsidR="00165C42" w:rsidRPr="00365321">
        <w:rPr>
          <w:b/>
          <w:bCs/>
          <w:iCs/>
          <w:sz w:val="20"/>
          <w:szCs w:val="20"/>
        </w:rPr>
        <w:t xml:space="preserve"> </w:t>
      </w:r>
      <w:r w:rsidR="00165C42" w:rsidRPr="00365321">
        <w:rPr>
          <w:b/>
          <w:iCs/>
          <w:sz w:val="20"/>
          <w:szCs w:val="20"/>
        </w:rPr>
        <w:t>«</w:t>
      </w:r>
      <w:r>
        <w:rPr>
          <w:b/>
          <w:sz w:val="20"/>
          <w:szCs w:val="20"/>
        </w:rPr>
        <w:t xml:space="preserve">Понятие и принципы </w:t>
      </w:r>
      <w:r w:rsidR="00165C42" w:rsidRPr="00365321">
        <w:rPr>
          <w:b/>
          <w:sz w:val="20"/>
          <w:szCs w:val="20"/>
        </w:rPr>
        <w:t>государственной гражданской службы</w:t>
      </w:r>
      <w:r w:rsidR="00165C42" w:rsidRPr="00365321">
        <w:rPr>
          <w:b/>
          <w:iCs/>
          <w:sz w:val="20"/>
          <w:szCs w:val="20"/>
        </w:rPr>
        <w:t>»</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Понятие и правовое регулирование военной службы. </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Воинская обязанность и военная служба. </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Особенности военной службы. </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Военная служба по призыву и по контракту. </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lastRenderedPageBreak/>
        <w:t xml:space="preserve">Военная служба иностранных граждан в Российской Федерации. </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Правоохранительная служба в Российской Федерации.</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Понятие и правовое регулирование правоохранительной службы. </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Виды правоохранительной службы. </w:t>
      </w:r>
    </w:p>
    <w:p w:rsidR="00165C42" w:rsidRPr="00365321" w:rsidRDefault="00165C42" w:rsidP="00165C42">
      <w:pPr>
        <w:tabs>
          <w:tab w:val="left" w:pos="1134"/>
        </w:tabs>
        <w:spacing w:before="0" w:beforeAutospacing="0" w:after="0" w:afterAutospacing="0"/>
        <w:ind w:firstLine="709"/>
        <w:jc w:val="both"/>
        <w:rPr>
          <w:b/>
          <w:bCs/>
          <w:iCs/>
          <w:sz w:val="20"/>
          <w:szCs w:val="20"/>
        </w:rPr>
      </w:pPr>
    </w:p>
    <w:p w:rsidR="00165C42" w:rsidRPr="00365321" w:rsidRDefault="00101919" w:rsidP="00165C42">
      <w:pPr>
        <w:suppressAutoHyphens/>
        <w:spacing w:before="0" w:beforeAutospacing="0" w:after="0" w:afterAutospacing="0"/>
        <w:ind w:firstLine="708"/>
        <w:jc w:val="both"/>
        <w:rPr>
          <w:b/>
          <w:iCs/>
          <w:sz w:val="20"/>
          <w:szCs w:val="20"/>
        </w:rPr>
      </w:pPr>
      <w:r>
        <w:rPr>
          <w:b/>
          <w:bCs/>
          <w:iCs/>
          <w:sz w:val="20"/>
          <w:szCs w:val="20"/>
        </w:rPr>
        <w:t>Раздел 3</w:t>
      </w:r>
      <w:r w:rsidR="00165C42" w:rsidRPr="00365321">
        <w:rPr>
          <w:b/>
          <w:bCs/>
          <w:iCs/>
          <w:sz w:val="20"/>
          <w:szCs w:val="20"/>
        </w:rPr>
        <w:t xml:space="preserve"> </w:t>
      </w:r>
      <w:r w:rsidR="00165C42" w:rsidRPr="00365321">
        <w:rPr>
          <w:b/>
          <w:iCs/>
          <w:sz w:val="20"/>
          <w:szCs w:val="20"/>
        </w:rPr>
        <w:t>«</w:t>
      </w:r>
      <w:r w:rsidR="00165C42" w:rsidRPr="00365321">
        <w:rPr>
          <w:b/>
          <w:sz w:val="20"/>
          <w:szCs w:val="20"/>
        </w:rPr>
        <w:t>Общие условия прохождения государственно</w:t>
      </w:r>
      <w:r>
        <w:rPr>
          <w:b/>
          <w:sz w:val="20"/>
          <w:szCs w:val="20"/>
        </w:rPr>
        <w:t xml:space="preserve">й гражданской </w:t>
      </w:r>
      <w:r w:rsidR="00165C42" w:rsidRPr="00365321">
        <w:rPr>
          <w:b/>
          <w:sz w:val="20"/>
          <w:szCs w:val="20"/>
        </w:rPr>
        <w:t>службы</w:t>
      </w:r>
      <w:r w:rsidR="00165C42" w:rsidRPr="00365321">
        <w:rPr>
          <w:b/>
          <w:iCs/>
          <w:sz w:val="20"/>
          <w:szCs w:val="20"/>
        </w:rPr>
        <w:t>»</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Понятие муниципальной службы.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Правовое регулирование муниципальной службы.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Основные принципы муниципальной службы.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Право граждан Российской Федерации на равный доступ к муниципальной службе.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Понятие муниципального служащего.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Квалификационные разряды муниципальных служащих.</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Права и обязанности муниципального служащего.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Порядок поступления на муниципальную службу.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09"/>
        <w:jc w:val="both"/>
        <w:rPr>
          <w:sz w:val="20"/>
          <w:szCs w:val="20"/>
        </w:rPr>
      </w:pPr>
      <w:r w:rsidRPr="00365321">
        <w:rPr>
          <w:sz w:val="20"/>
          <w:szCs w:val="20"/>
        </w:rPr>
        <w:t xml:space="preserve">Конкурс на замещение должности муниципальной службы.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09"/>
        <w:jc w:val="both"/>
        <w:rPr>
          <w:sz w:val="20"/>
          <w:szCs w:val="20"/>
        </w:rPr>
      </w:pPr>
      <w:r w:rsidRPr="00365321">
        <w:rPr>
          <w:sz w:val="20"/>
          <w:szCs w:val="20"/>
        </w:rPr>
        <w:t xml:space="preserve">Аттестация муниципальных служащих.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09"/>
        <w:jc w:val="both"/>
        <w:rPr>
          <w:sz w:val="20"/>
          <w:szCs w:val="20"/>
        </w:rPr>
      </w:pPr>
      <w:r w:rsidRPr="00365321">
        <w:rPr>
          <w:sz w:val="20"/>
          <w:szCs w:val="20"/>
        </w:rPr>
        <w:t>Финансирование муниципальной службы.</w:t>
      </w:r>
    </w:p>
    <w:p w:rsidR="00165C42" w:rsidRPr="00365321" w:rsidRDefault="00165C42" w:rsidP="00165C42">
      <w:pPr>
        <w:numPr>
          <w:ilvl w:val="0"/>
          <w:numId w:val="74"/>
        </w:numPr>
        <w:tabs>
          <w:tab w:val="left" w:pos="0"/>
          <w:tab w:val="left" w:pos="993"/>
          <w:tab w:val="left" w:pos="1134"/>
        </w:tabs>
        <w:suppressAutoHyphens/>
        <w:spacing w:before="0" w:beforeAutospacing="0" w:after="0" w:afterAutospacing="0"/>
        <w:ind w:firstLine="709"/>
        <w:jc w:val="both"/>
        <w:rPr>
          <w:sz w:val="20"/>
          <w:szCs w:val="20"/>
        </w:rPr>
      </w:pPr>
      <w:r w:rsidRPr="00365321">
        <w:rPr>
          <w:sz w:val="20"/>
          <w:szCs w:val="20"/>
        </w:rPr>
        <w:t>Программы развития муниципальной службы.</w:t>
      </w:r>
    </w:p>
    <w:p w:rsidR="00165C42" w:rsidRPr="00365321" w:rsidRDefault="00165C42" w:rsidP="00165C42">
      <w:pPr>
        <w:tabs>
          <w:tab w:val="left" w:pos="0"/>
          <w:tab w:val="left" w:pos="993"/>
          <w:tab w:val="left" w:pos="1134"/>
        </w:tabs>
        <w:spacing w:before="0" w:beforeAutospacing="0" w:after="0" w:afterAutospacing="0"/>
        <w:ind w:firstLine="709"/>
        <w:rPr>
          <w:b/>
          <w:sz w:val="20"/>
          <w:szCs w:val="20"/>
        </w:rPr>
      </w:pPr>
    </w:p>
    <w:p w:rsidR="00165C42" w:rsidRPr="00365321" w:rsidRDefault="00165C42" w:rsidP="00165C42">
      <w:pPr>
        <w:tabs>
          <w:tab w:val="left" w:pos="0"/>
          <w:tab w:val="left" w:pos="993"/>
          <w:tab w:val="left" w:pos="1134"/>
        </w:tabs>
        <w:spacing w:before="0" w:beforeAutospacing="0" w:after="0" w:afterAutospacing="0"/>
        <w:ind w:firstLine="709"/>
        <w:rPr>
          <w:b/>
          <w:bCs/>
          <w:iCs/>
          <w:sz w:val="20"/>
          <w:szCs w:val="20"/>
        </w:rPr>
      </w:pPr>
      <w:r w:rsidRPr="00365321">
        <w:rPr>
          <w:b/>
          <w:bCs/>
          <w:iCs/>
          <w:sz w:val="20"/>
          <w:szCs w:val="20"/>
        </w:rPr>
        <w:t>Раздел 4 «</w:t>
      </w:r>
      <w:r w:rsidRPr="00365321">
        <w:rPr>
          <w:rFonts w:eastAsia="Times New Roman"/>
          <w:b/>
          <w:bCs/>
          <w:sz w:val="20"/>
          <w:szCs w:val="20"/>
        </w:rPr>
        <w:t>Военная и правоохранительная служба в Российской Федерации</w:t>
      </w:r>
      <w:r w:rsidRPr="00365321">
        <w:rPr>
          <w:b/>
          <w:bCs/>
          <w:iCs/>
          <w:sz w:val="20"/>
          <w:szCs w:val="20"/>
        </w:rPr>
        <w:t>»</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b/>
          <w:sz w:val="20"/>
          <w:szCs w:val="20"/>
        </w:rPr>
      </w:pPr>
      <w:r w:rsidRPr="00365321">
        <w:rPr>
          <w:sz w:val="20"/>
          <w:szCs w:val="20"/>
        </w:rPr>
        <w:t xml:space="preserve">Военная служба по призыву и по контракту. </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b/>
          <w:sz w:val="20"/>
          <w:szCs w:val="20"/>
        </w:rPr>
      </w:pPr>
      <w:r w:rsidRPr="00365321">
        <w:rPr>
          <w:sz w:val="20"/>
          <w:szCs w:val="20"/>
        </w:rPr>
        <w:t xml:space="preserve">Военная служба иностранных граждан в Российской Федерации. </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b/>
          <w:sz w:val="20"/>
          <w:szCs w:val="20"/>
        </w:rPr>
      </w:pPr>
      <w:r w:rsidRPr="00365321">
        <w:rPr>
          <w:sz w:val="20"/>
          <w:szCs w:val="20"/>
        </w:rPr>
        <w:t xml:space="preserve">Альтернативная гражданская служба в Российской Федерации. </w:t>
      </w:r>
    </w:p>
    <w:p w:rsidR="00165C42" w:rsidRPr="00365321" w:rsidRDefault="00101919" w:rsidP="00165C42">
      <w:pPr>
        <w:numPr>
          <w:ilvl w:val="1"/>
          <w:numId w:val="74"/>
        </w:numPr>
        <w:tabs>
          <w:tab w:val="left" w:pos="0"/>
          <w:tab w:val="left" w:pos="993"/>
          <w:tab w:val="left" w:pos="1134"/>
          <w:tab w:val="left" w:pos="1440"/>
        </w:tabs>
        <w:spacing w:before="0" w:beforeAutospacing="0" w:after="0" w:afterAutospacing="0"/>
        <w:ind w:left="0" w:firstLine="709"/>
        <w:rPr>
          <w:b/>
          <w:sz w:val="20"/>
          <w:szCs w:val="20"/>
        </w:rPr>
      </w:pPr>
      <w:r>
        <w:rPr>
          <w:sz w:val="20"/>
          <w:szCs w:val="20"/>
        </w:rPr>
        <w:t xml:space="preserve">Понятие и </w:t>
      </w:r>
      <w:r w:rsidR="00165C42" w:rsidRPr="00365321">
        <w:rPr>
          <w:sz w:val="20"/>
          <w:szCs w:val="20"/>
        </w:rPr>
        <w:t xml:space="preserve">виды военнослужащих. </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b/>
          <w:sz w:val="20"/>
          <w:szCs w:val="20"/>
        </w:rPr>
      </w:pPr>
      <w:r w:rsidRPr="00365321">
        <w:rPr>
          <w:sz w:val="20"/>
          <w:szCs w:val="20"/>
        </w:rPr>
        <w:t xml:space="preserve">Правовой статус военнослужащих. </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sz w:val="20"/>
          <w:szCs w:val="20"/>
        </w:rPr>
      </w:pPr>
      <w:r w:rsidRPr="00365321">
        <w:rPr>
          <w:sz w:val="20"/>
          <w:szCs w:val="20"/>
        </w:rPr>
        <w:t>Порядок прохождения военной службы.</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sz w:val="20"/>
          <w:szCs w:val="20"/>
        </w:rPr>
      </w:pPr>
      <w:r w:rsidRPr="00365321">
        <w:rPr>
          <w:sz w:val="20"/>
          <w:szCs w:val="20"/>
        </w:rPr>
        <w:t>Правовой статус служащих правоохранительной службы.</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b/>
          <w:sz w:val="20"/>
          <w:szCs w:val="20"/>
        </w:rPr>
      </w:pPr>
      <w:r w:rsidRPr="00365321">
        <w:rPr>
          <w:sz w:val="20"/>
          <w:szCs w:val="20"/>
        </w:rPr>
        <w:t>Служба в полиции. Правовой статус сотрудника полиции</w:t>
      </w:r>
    </w:p>
    <w:p w:rsidR="00165C42" w:rsidRPr="00365321" w:rsidRDefault="00165C42" w:rsidP="00165C42">
      <w:pPr>
        <w:tabs>
          <w:tab w:val="left" w:pos="0"/>
          <w:tab w:val="left" w:pos="993"/>
          <w:tab w:val="left" w:pos="1134"/>
        </w:tabs>
        <w:suppressAutoHyphens/>
        <w:spacing w:before="0" w:beforeAutospacing="0" w:after="0" w:afterAutospacing="0"/>
        <w:ind w:firstLine="709"/>
        <w:jc w:val="both"/>
        <w:rPr>
          <w:b/>
          <w:bCs/>
          <w:iCs/>
          <w:sz w:val="20"/>
          <w:szCs w:val="20"/>
        </w:rPr>
      </w:pPr>
    </w:p>
    <w:p w:rsidR="00165C42" w:rsidRPr="00365321" w:rsidRDefault="00165C42" w:rsidP="00165C42">
      <w:pPr>
        <w:tabs>
          <w:tab w:val="left" w:pos="0"/>
          <w:tab w:val="left" w:pos="993"/>
          <w:tab w:val="left" w:pos="1134"/>
        </w:tabs>
        <w:suppressAutoHyphens/>
        <w:spacing w:before="0" w:beforeAutospacing="0" w:after="0" w:afterAutospacing="0"/>
        <w:ind w:firstLine="709"/>
        <w:jc w:val="both"/>
        <w:rPr>
          <w:b/>
          <w:bCs/>
          <w:iCs/>
          <w:sz w:val="20"/>
          <w:szCs w:val="20"/>
        </w:rPr>
      </w:pPr>
      <w:r w:rsidRPr="00365321">
        <w:rPr>
          <w:b/>
          <w:bCs/>
          <w:iCs/>
          <w:sz w:val="20"/>
          <w:szCs w:val="20"/>
        </w:rPr>
        <w:t>Раздел 5 «</w:t>
      </w:r>
      <w:r w:rsidRPr="00365321">
        <w:rPr>
          <w:b/>
          <w:sz w:val="20"/>
          <w:szCs w:val="20"/>
        </w:rPr>
        <w:t>Система управления государственной службой</w:t>
      </w:r>
      <w:r w:rsidRPr="00365321">
        <w:rPr>
          <w:b/>
          <w:bCs/>
          <w:iCs/>
          <w:sz w:val="20"/>
          <w:szCs w:val="20"/>
        </w:rPr>
        <w:t>»</w:t>
      </w:r>
    </w:p>
    <w:p w:rsidR="00165C42" w:rsidRPr="00365321" w:rsidRDefault="00165C42" w:rsidP="00165C42">
      <w:pPr>
        <w:numPr>
          <w:ilvl w:val="0"/>
          <w:numId w:val="75"/>
        </w:numPr>
        <w:tabs>
          <w:tab w:val="left" w:pos="0"/>
          <w:tab w:val="left" w:pos="720"/>
          <w:tab w:val="left" w:pos="993"/>
          <w:tab w:val="left" w:pos="1134"/>
        </w:tabs>
        <w:suppressAutoHyphens/>
        <w:spacing w:before="0" w:beforeAutospacing="0" w:after="0" w:afterAutospacing="0"/>
        <w:ind w:left="0" w:firstLine="709"/>
        <w:jc w:val="both"/>
        <w:rPr>
          <w:sz w:val="20"/>
          <w:szCs w:val="20"/>
        </w:rPr>
      </w:pPr>
      <w:r w:rsidRPr="00365321">
        <w:rPr>
          <w:sz w:val="20"/>
          <w:szCs w:val="20"/>
        </w:rPr>
        <w:t xml:space="preserve">Основные принципы муниципальной службы. </w:t>
      </w:r>
    </w:p>
    <w:p w:rsidR="00165C42" w:rsidRPr="00365321" w:rsidRDefault="00165C42" w:rsidP="00165C42">
      <w:pPr>
        <w:numPr>
          <w:ilvl w:val="0"/>
          <w:numId w:val="75"/>
        </w:numPr>
        <w:tabs>
          <w:tab w:val="left" w:pos="0"/>
          <w:tab w:val="left" w:pos="720"/>
          <w:tab w:val="left" w:pos="993"/>
          <w:tab w:val="left" w:pos="1134"/>
        </w:tabs>
        <w:suppressAutoHyphens/>
        <w:spacing w:before="0" w:beforeAutospacing="0" w:after="0" w:afterAutospacing="0"/>
        <w:ind w:left="0" w:firstLine="709"/>
        <w:jc w:val="both"/>
        <w:rPr>
          <w:sz w:val="20"/>
          <w:szCs w:val="20"/>
        </w:rPr>
      </w:pPr>
      <w:r w:rsidRPr="00365321">
        <w:rPr>
          <w:sz w:val="20"/>
          <w:szCs w:val="20"/>
        </w:rPr>
        <w:t xml:space="preserve">Право граждан Российской Федерации на равный доступ к муниципальной службе. </w:t>
      </w:r>
    </w:p>
    <w:p w:rsidR="00165C42" w:rsidRPr="00365321" w:rsidRDefault="00165C42" w:rsidP="00165C42">
      <w:pPr>
        <w:numPr>
          <w:ilvl w:val="0"/>
          <w:numId w:val="75"/>
        </w:numPr>
        <w:tabs>
          <w:tab w:val="left" w:pos="0"/>
          <w:tab w:val="left" w:pos="720"/>
          <w:tab w:val="left" w:pos="993"/>
          <w:tab w:val="left" w:pos="1134"/>
        </w:tabs>
        <w:suppressAutoHyphens/>
        <w:spacing w:before="0" w:beforeAutospacing="0" w:after="0" w:afterAutospacing="0"/>
        <w:ind w:left="0" w:firstLine="709"/>
        <w:jc w:val="both"/>
        <w:rPr>
          <w:sz w:val="20"/>
          <w:szCs w:val="20"/>
        </w:rPr>
      </w:pPr>
      <w:r w:rsidRPr="00365321">
        <w:rPr>
          <w:sz w:val="20"/>
          <w:szCs w:val="20"/>
        </w:rPr>
        <w:t>Взаимосвязь муниципальной службы и государственной гражданской службы.</w:t>
      </w:r>
    </w:p>
    <w:p w:rsidR="00165C42" w:rsidRPr="00365321" w:rsidRDefault="00165C42" w:rsidP="00165C42">
      <w:pPr>
        <w:numPr>
          <w:ilvl w:val="0"/>
          <w:numId w:val="75"/>
        </w:numPr>
        <w:tabs>
          <w:tab w:val="left" w:pos="0"/>
          <w:tab w:val="left" w:pos="720"/>
          <w:tab w:val="left" w:pos="993"/>
          <w:tab w:val="left" w:pos="1134"/>
        </w:tabs>
        <w:suppressAutoHyphens/>
        <w:spacing w:before="0" w:beforeAutospacing="0" w:after="0" w:afterAutospacing="0"/>
        <w:ind w:left="0" w:firstLine="709"/>
        <w:jc w:val="both"/>
        <w:rPr>
          <w:b/>
          <w:sz w:val="20"/>
          <w:szCs w:val="20"/>
        </w:rPr>
      </w:pPr>
      <w:r w:rsidRPr="00365321">
        <w:rPr>
          <w:sz w:val="20"/>
          <w:szCs w:val="20"/>
        </w:rPr>
        <w:t xml:space="preserve">Понятие муниципальной должности. </w:t>
      </w:r>
    </w:p>
    <w:p w:rsidR="00165C42" w:rsidRPr="00365321" w:rsidRDefault="00165C42" w:rsidP="00165C42">
      <w:pPr>
        <w:numPr>
          <w:ilvl w:val="0"/>
          <w:numId w:val="75"/>
        </w:numPr>
        <w:tabs>
          <w:tab w:val="left" w:pos="0"/>
          <w:tab w:val="left" w:pos="720"/>
          <w:tab w:val="left" w:pos="993"/>
          <w:tab w:val="left" w:pos="1134"/>
        </w:tabs>
        <w:suppressAutoHyphens/>
        <w:spacing w:before="0" w:beforeAutospacing="0" w:after="0" w:afterAutospacing="0"/>
        <w:ind w:left="0" w:firstLine="709"/>
        <w:jc w:val="both"/>
        <w:rPr>
          <w:b/>
          <w:sz w:val="20"/>
          <w:szCs w:val="20"/>
        </w:rPr>
      </w:pPr>
      <w:r w:rsidRPr="00365321">
        <w:rPr>
          <w:sz w:val="20"/>
          <w:szCs w:val="20"/>
        </w:rPr>
        <w:t xml:space="preserve">Виды муниципальных должностей. </w:t>
      </w:r>
    </w:p>
    <w:p w:rsidR="00165C42" w:rsidRPr="00365321" w:rsidRDefault="00165C42" w:rsidP="00165C42">
      <w:pPr>
        <w:numPr>
          <w:ilvl w:val="0"/>
          <w:numId w:val="75"/>
        </w:numPr>
        <w:tabs>
          <w:tab w:val="left" w:pos="0"/>
          <w:tab w:val="left" w:pos="720"/>
          <w:tab w:val="left" w:pos="993"/>
        </w:tabs>
        <w:suppressAutoHyphens/>
        <w:spacing w:before="0" w:beforeAutospacing="0" w:after="0" w:afterAutospacing="0"/>
        <w:ind w:left="0" w:firstLine="709"/>
        <w:jc w:val="both"/>
        <w:rPr>
          <w:b/>
          <w:sz w:val="20"/>
          <w:szCs w:val="20"/>
        </w:rPr>
      </w:pPr>
      <w:r w:rsidRPr="00365321">
        <w:rPr>
          <w:sz w:val="20"/>
          <w:szCs w:val="20"/>
        </w:rPr>
        <w:t>Реестры должностей муниципальной службы.</w:t>
      </w:r>
    </w:p>
    <w:p w:rsidR="00165C42" w:rsidRPr="00365321" w:rsidRDefault="00165C42" w:rsidP="00165C42">
      <w:pPr>
        <w:numPr>
          <w:ilvl w:val="0"/>
          <w:numId w:val="75"/>
        </w:numPr>
        <w:tabs>
          <w:tab w:val="left" w:pos="0"/>
          <w:tab w:val="left" w:pos="720"/>
          <w:tab w:val="left" w:pos="993"/>
        </w:tabs>
        <w:suppressAutoHyphens/>
        <w:spacing w:before="0" w:beforeAutospacing="0" w:after="0" w:afterAutospacing="0"/>
        <w:ind w:left="0" w:firstLine="709"/>
        <w:jc w:val="both"/>
        <w:rPr>
          <w:b/>
          <w:sz w:val="20"/>
          <w:szCs w:val="20"/>
        </w:rPr>
      </w:pPr>
      <w:r w:rsidRPr="00365321">
        <w:rPr>
          <w:sz w:val="20"/>
          <w:szCs w:val="20"/>
        </w:rPr>
        <w:t xml:space="preserve">Права и обязанности муниципального служащего. </w:t>
      </w:r>
    </w:p>
    <w:p w:rsidR="00165C42" w:rsidRPr="00365321" w:rsidRDefault="00165C42" w:rsidP="00165C42">
      <w:pPr>
        <w:numPr>
          <w:ilvl w:val="0"/>
          <w:numId w:val="75"/>
        </w:numPr>
        <w:tabs>
          <w:tab w:val="left" w:pos="0"/>
          <w:tab w:val="left" w:pos="720"/>
          <w:tab w:val="left" w:pos="993"/>
        </w:tabs>
        <w:suppressAutoHyphens/>
        <w:spacing w:before="0" w:beforeAutospacing="0" w:after="0" w:afterAutospacing="0"/>
        <w:ind w:left="0" w:firstLine="709"/>
        <w:jc w:val="both"/>
        <w:rPr>
          <w:b/>
          <w:sz w:val="20"/>
          <w:szCs w:val="20"/>
        </w:rPr>
      </w:pPr>
      <w:r w:rsidRPr="00365321">
        <w:rPr>
          <w:sz w:val="20"/>
          <w:szCs w:val="20"/>
        </w:rPr>
        <w:t xml:space="preserve">Ограничения, связанные с муниципальной службой. </w:t>
      </w:r>
    </w:p>
    <w:p w:rsidR="00165C42" w:rsidRPr="00365321" w:rsidRDefault="00165C42" w:rsidP="00165C42">
      <w:pPr>
        <w:numPr>
          <w:ilvl w:val="0"/>
          <w:numId w:val="75"/>
        </w:numPr>
        <w:tabs>
          <w:tab w:val="left" w:pos="0"/>
          <w:tab w:val="left" w:pos="720"/>
          <w:tab w:val="left" w:pos="993"/>
        </w:tabs>
        <w:suppressAutoHyphens/>
        <w:spacing w:before="0" w:beforeAutospacing="0" w:after="0" w:afterAutospacing="0"/>
        <w:ind w:left="0" w:firstLine="709"/>
        <w:jc w:val="both"/>
        <w:rPr>
          <w:b/>
          <w:sz w:val="20"/>
          <w:szCs w:val="20"/>
        </w:rPr>
      </w:pPr>
      <w:r w:rsidRPr="00365321">
        <w:rPr>
          <w:sz w:val="20"/>
          <w:szCs w:val="20"/>
        </w:rPr>
        <w:t>Запреты, связанные с муниципальной службой</w:t>
      </w:r>
    </w:p>
    <w:p w:rsidR="00165C42" w:rsidRPr="00365321" w:rsidRDefault="00165C42" w:rsidP="00165C42">
      <w:pPr>
        <w:tabs>
          <w:tab w:val="left" w:pos="0"/>
          <w:tab w:val="left" w:pos="993"/>
        </w:tabs>
        <w:spacing w:before="0" w:beforeAutospacing="0" w:after="0" w:afterAutospacing="0"/>
        <w:ind w:firstLine="709"/>
        <w:rPr>
          <w:b/>
          <w:bCs/>
          <w:iCs/>
          <w:sz w:val="20"/>
          <w:szCs w:val="20"/>
        </w:rPr>
      </w:pPr>
    </w:p>
    <w:p w:rsidR="00165C42" w:rsidRPr="00365321" w:rsidRDefault="00165C42" w:rsidP="00165C42">
      <w:pPr>
        <w:tabs>
          <w:tab w:val="left" w:pos="0"/>
          <w:tab w:val="left" w:pos="993"/>
        </w:tabs>
        <w:spacing w:before="0" w:beforeAutospacing="0" w:after="0" w:afterAutospacing="0"/>
        <w:ind w:firstLine="709"/>
        <w:rPr>
          <w:b/>
          <w:bCs/>
          <w:iCs/>
          <w:sz w:val="20"/>
          <w:szCs w:val="20"/>
        </w:rPr>
      </w:pPr>
      <w:r w:rsidRPr="00365321">
        <w:rPr>
          <w:b/>
          <w:bCs/>
          <w:iCs/>
          <w:sz w:val="20"/>
          <w:szCs w:val="20"/>
        </w:rPr>
        <w:t>Раздел 6 «</w:t>
      </w:r>
      <w:r w:rsidRPr="00365321">
        <w:rPr>
          <w:b/>
          <w:sz w:val="20"/>
          <w:szCs w:val="20"/>
        </w:rPr>
        <w:t>Поступление на муниципальную службу, ее прохождение и прекращение</w:t>
      </w:r>
      <w:r w:rsidRPr="00365321">
        <w:rPr>
          <w:b/>
          <w:bCs/>
          <w:iCs/>
          <w:sz w:val="20"/>
          <w:szCs w:val="20"/>
        </w:rPr>
        <w:t>»</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 xml:space="preserve">Служебное время и время отдыха. </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 xml:space="preserve">Оплата труда муниципального служащего. </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 xml:space="preserve">Гарантии для муниципального служащего. </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Пенсионное обеспечение муниципального служащего и членов его семьи</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 xml:space="preserve">Кадровая работа в муниципальном образовании. </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 xml:space="preserve">Ведение реестров муниципальных служащих в муниципальных образованиях. </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Формирование кадрового состава муниципальной службы, его приоритетные направления.</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 xml:space="preserve"> Кадровый резерв на муниципальной службе</w:t>
      </w:r>
    </w:p>
    <w:p w:rsidR="00165C42" w:rsidRPr="00365321" w:rsidRDefault="00165C42" w:rsidP="00165C42">
      <w:pPr>
        <w:tabs>
          <w:tab w:val="left" w:pos="0"/>
          <w:tab w:val="left" w:pos="993"/>
        </w:tabs>
        <w:spacing w:before="0" w:beforeAutospacing="0" w:after="0" w:afterAutospacing="0"/>
        <w:rPr>
          <w:b/>
          <w:sz w:val="20"/>
          <w:szCs w:val="20"/>
        </w:rPr>
      </w:pPr>
    </w:p>
    <w:p w:rsidR="00165C42" w:rsidRPr="00365321" w:rsidRDefault="00165C42" w:rsidP="00165C42">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530D1">
        <w:rPr>
          <w:b/>
          <w:sz w:val="20"/>
          <w:szCs w:val="20"/>
        </w:rPr>
        <w:t xml:space="preserve"> очной,</w:t>
      </w:r>
      <w:r w:rsidRPr="00365321">
        <w:rPr>
          <w:b/>
          <w:sz w:val="20"/>
          <w:szCs w:val="20"/>
        </w:rPr>
        <w:t xml:space="preserve"> очно-заочной форме</w:t>
      </w:r>
    </w:p>
    <w:p w:rsidR="00165C42" w:rsidRPr="00365321" w:rsidRDefault="00165C42" w:rsidP="00165C42">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165C42" w:rsidRPr="00365321" w:rsidTr="009C1438">
        <w:trPr>
          <w:trHeight w:val="190"/>
          <w:tblHeader/>
        </w:trPr>
        <w:tc>
          <w:tcPr>
            <w:tcW w:w="0" w:type="auto"/>
            <w:vMerge w:val="restart"/>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165C42" w:rsidRPr="00365321" w:rsidTr="009C1438">
        <w:trPr>
          <w:trHeight w:val="577"/>
          <w:tblHeader/>
        </w:trPr>
        <w:tc>
          <w:tcPr>
            <w:tcW w:w="0" w:type="auto"/>
            <w:vMerge/>
          </w:tcPr>
          <w:p w:rsidR="00165C42" w:rsidRPr="00365321" w:rsidRDefault="00165C42" w:rsidP="009C1438">
            <w:pPr>
              <w:spacing w:before="0" w:beforeAutospacing="0" w:after="0" w:afterAutospacing="0"/>
              <w:jc w:val="center"/>
              <w:rPr>
                <w:rFonts w:eastAsia="Times New Roman"/>
                <w:sz w:val="20"/>
                <w:szCs w:val="20"/>
              </w:rPr>
            </w:pPr>
          </w:p>
        </w:tc>
        <w:tc>
          <w:tcPr>
            <w:tcW w:w="3177" w:type="dxa"/>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165C42" w:rsidRPr="00365321" w:rsidRDefault="00165C42" w:rsidP="009C1438">
            <w:pPr>
              <w:spacing w:before="0" w:beforeAutospacing="0" w:after="0" w:afterAutospacing="0"/>
              <w:jc w:val="center"/>
              <w:rPr>
                <w:rFonts w:eastAsia="Times New Roman"/>
                <w:sz w:val="20"/>
                <w:szCs w:val="20"/>
              </w:rPr>
            </w:pPr>
          </w:p>
        </w:tc>
      </w:tr>
      <w:tr w:rsidR="00165C42" w:rsidRPr="00365321" w:rsidTr="009C1438">
        <w:trPr>
          <w:trHeight w:val="171"/>
          <w:tblHeader/>
        </w:trPr>
        <w:tc>
          <w:tcPr>
            <w:tcW w:w="0" w:type="auto"/>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6</w:t>
            </w:r>
          </w:p>
        </w:tc>
        <w:tc>
          <w:tcPr>
            <w:tcW w:w="2693" w:type="dxa"/>
            <w:vAlign w:val="center"/>
          </w:tcPr>
          <w:p w:rsidR="00165C42" w:rsidRPr="00365321" w:rsidRDefault="00165C42"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6</w:t>
            </w:r>
          </w:p>
          <w:p w:rsidR="00165C42" w:rsidRPr="00365321" w:rsidRDefault="00165C42" w:rsidP="009C1438">
            <w:pPr>
              <w:spacing w:before="0" w:beforeAutospacing="0" w:after="0" w:afterAutospacing="0"/>
              <w:jc w:val="center"/>
              <w:rPr>
                <w:rFonts w:eastAsia="Times New Roman"/>
                <w:b/>
                <w:sz w:val="20"/>
                <w:szCs w:val="20"/>
              </w:rPr>
            </w:pPr>
          </w:p>
        </w:tc>
      </w:tr>
      <w:tr w:rsidR="00165C42" w:rsidRPr="00365321" w:rsidTr="009C1438">
        <w:trPr>
          <w:trHeight w:val="337"/>
        </w:trPr>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165C42" w:rsidRPr="00365321" w:rsidRDefault="00165C42" w:rsidP="009C1438">
            <w:pPr>
              <w:spacing w:before="0" w:beforeAutospacing="0" w:after="0" w:afterAutospacing="0"/>
              <w:rPr>
                <w:rFonts w:eastAsia="Times New Roman"/>
                <w:b/>
                <w:sz w:val="20"/>
                <w:szCs w:val="20"/>
              </w:rPr>
            </w:pP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18</w:t>
            </w: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sz w:val="20"/>
                <w:szCs w:val="20"/>
              </w:rPr>
            </w:pP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sz w:val="20"/>
                <w:szCs w:val="20"/>
              </w:rPr>
            </w:pP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165C42" w:rsidRPr="00365321" w:rsidTr="009C1438">
        <w:trPr>
          <w:trHeight w:val="160"/>
        </w:trPr>
        <w:tc>
          <w:tcPr>
            <w:tcW w:w="0" w:type="auto"/>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8,2</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26,2</w:t>
            </w:r>
          </w:p>
        </w:tc>
      </w:tr>
    </w:tbl>
    <w:p w:rsidR="00165C42" w:rsidRPr="00365321" w:rsidRDefault="00165C42" w:rsidP="00165C42">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очно-заочной форме 31%</w:t>
      </w:r>
    </w:p>
    <w:p w:rsidR="00165C42" w:rsidRPr="00365321" w:rsidRDefault="00165C42" w:rsidP="00165C42">
      <w:pPr>
        <w:spacing w:before="0" w:beforeAutospacing="0" w:after="0" w:afterAutospacing="0"/>
        <w:ind w:firstLine="680"/>
        <w:rPr>
          <w:b/>
          <w:sz w:val="20"/>
          <w:szCs w:val="20"/>
        </w:rPr>
      </w:pPr>
    </w:p>
    <w:p w:rsidR="00165C42" w:rsidRPr="00365321" w:rsidRDefault="00165C42" w:rsidP="00165C42">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w:t>
      </w:r>
      <w:r w:rsidR="00A1480C">
        <w:rPr>
          <w:b/>
          <w:sz w:val="20"/>
          <w:szCs w:val="20"/>
        </w:rPr>
        <w:t xml:space="preserve"> </w:t>
      </w:r>
      <w:r w:rsidRPr="00365321">
        <w:rPr>
          <w:b/>
          <w:sz w:val="20"/>
          <w:szCs w:val="20"/>
        </w:rPr>
        <w:t>заочной форме</w:t>
      </w:r>
    </w:p>
    <w:p w:rsidR="00165C42" w:rsidRPr="00365321" w:rsidRDefault="00165C42" w:rsidP="00165C42">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165C42" w:rsidRPr="00365321" w:rsidTr="009C1438">
        <w:trPr>
          <w:trHeight w:val="190"/>
          <w:tblHeader/>
        </w:trPr>
        <w:tc>
          <w:tcPr>
            <w:tcW w:w="0" w:type="auto"/>
            <w:vMerge w:val="restart"/>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165C42" w:rsidRPr="00365321" w:rsidTr="009C1438">
        <w:trPr>
          <w:trHeight w:val="577"/>
          <w:tblHeader/>
        </w:trPr>
        <w:tc>
          <w:tcPr>
            <w:tcW w:w="0" w:type="auto"/>
            <w:vMerge/>
          </w:tcPr>
          <w:p w:rsidR="00165C42" w:rsidRPr="00365321" w:rsidRDefault="00165C42" w:rsidP="009C1438">
            <w:pPr>
              <w:spacing w:before="0" w:beforeAutospacing="0" w:after="0" w:afterAutospacing="0"/>
              <w:jc w:val="center"/>
              <w:rPr>
                <w:rFonts w:eastAsia="Times New Roman"/>
                <w:sz w:val="20"/>
                <w:szCs w:val="20"/>
              </w:rPr>
            </w:pPr>
          </w:p>
        </w:tc>
        <w:tc>
          <w:tcPr>
            <w:tcW w:w="3177" w:type="dxa"/>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165C42" w:rsidRPr="00365321" w:rsidRDefault="00165C42" w:rsidP="009C1438">
            <w:pPr>
              <w:spacing w:before="0" w:beforeAutospacing="0" w:after="0" w:afterAutospacing="0"/>
              <w:jc w:val="center"/>
              <w:rPr>
                <w:rFonts w:eastAsia="Times New Roman"/>
                <w:sz w:val="20"/>
                <w:szCs w:val="20"/>
              </w:rPr>
            </w:pPr>
          </w:p>
        </w:tc>
      </w:tr>
      <w:tr w:rsidR="00165C42" w:rsidRPr="00365321" w:rsidTr="009C1438">
        <w:trPr>
          <w:trHeight w:val="171"/>
          <w:tblHeader/>
        </w:trPr>
        <w:tc>
          <w:tcPr>
            <w:tcW w:w="0" w:type="auto"/>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165C42" w:rsidRPr="00365321" w:rsidRDefault="00165C42"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165C42" w:rsidRPr="00365321" w:rsidRDefault="00165C42" w:rsidP="009C1438">
            <w:pPr>
              <w:spacing w:before="0" w:beforeAutospacing="0" w:after="0" w:afterAutospacing="0"/>
              <w:jc w:val="center"/>
              <w:rPr>
                <w:rFonts w:eastAsia="Times New Roman"/>
                <w:b/>
                <w:sz w:val="20"/>
                <w:szCs w:val="20"/>
              </w:rPr>
            </w:pPr>
          </w:p>
        </w:tc>
      </w:tr>
      <w:tr w:rsidR="00165C42" w:rsidRPr="00365321" w:rsidTr="009C1438">
        <w:trPr>
          <w:trHeight w:val="337"/>
        </w:trPr>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165C42" w:rsidRPr="00365321" w:rsidRDefault="00165C42" w:rsidP="009C1438">
            <w:pPr>
              <w:spacing w:before="0" w:beforeAutospacing="0" w:after="0" w:afterAutospacing="0"/>
              <w:rPr>
                <w:rFonts w:eastAsia="Times New Roman"/>
                <w:b/>
                <w:sz w:val="20"/>
                <w:szCs w:val="20"/>
              </w:rPr>
            </w:pP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10</w:t>
            </w: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sz w:val="20"/>
                <w:szCs w:val="20"/>
              </w:rPr>
            </w:pP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lastRenderedPageBreak/>
              <w:t>(лабораторные работы)</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sz w:val="20"/>
                <w:szCs w:val="20"/>
              </w:rPr>
            </w:pP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lastRenderedPageBreak/>
              <w:t>Промежуточная аттестация (экзамен)</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165C42" w:rsidRPr="00365321" w:rsidTr="009C1438">
        <w:trPr>
          <w:trHeight w:val="160"/>
        </w:trPr>
        <w:tc>
          <w:tcPr>
            <w:tcW w:w="0" w:type="auto"/>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16,2</w:t>
            </w:r>
          </w:p>
        </w:tc>
      </w:tr>
    </w:tbl>
    <w:p w:rsidR="00165C42" w:rsidRPr="00365321" w:rsidRDefault="00165C42" w:rsidP="00165C42">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A1480C">
        <w:rPr>
          <w:i/>
          <w:sz w:val="20"/>
          <w:szCs w:val="20"/>
        </w:rPr>
        <w:t xml:space="preserve"> </w:t>
      </w:r>
      <w:r w:rsidRPr="00365321">
        <w:rPr>
          <w:i/>
          <w:sz w:val="20"/>
          <w:szCs w:val="20"/>
        </w:rPr>
        <w:t>заочной форме 38%</w:t>
      </w:r>
    </w:p>
    <w:p w:rsidR="00101919" w:rsidRDefault="00101919" w:rsidP="00101919">
      <w:pPr>
        <w:tabs>
          <w:tab w:val="center" w:pos="4677"/>
          <w:tab w:val="right" w:pos="9355"/>
        </w:tabs>
        <w:suppressAutoHyphens/>
        <w:spacing w:before="0" w:beforeAutospacing="0" w:after="0" w:afterAutospacing="0"/>
        <w:ind w:firstLine="709"/>
        <w:jc w:val="both"/>
        <w:rPr>
          <w:b/>
          <w:sz w:val="20"/>
          <w:szCs w:val="20"/>
        </w:rPr>
      </w:pPr>
    </w:p>
    <w:p w:rsidR="00165C42" w:rsidRPr="00101919" w:rsidRDefault="00165C42" w:rsidP="00101919">
      <w:pPr>
        <w:tabs>
          <w:tab w:val="center" w:pos="4677"/>
          <w:tab w:val="right" w:pos="9355"/>
        </w:tabs>
        <w:suppressAutoHyphens/>
        <w:spacing w:before="0" w:beforeAutospacing="0" w:after="0" w:afterAutospacing="0"/>
        <w:ind w:firstLine="709"/>
        <w:jc w:val="both"/>
        <w:rPr>
          <w:b/>
          <w:sz w:val="20"/>
          <w:szCs w:val="20"/>
        </w:rPr>
      </w:pPr>
      <w:r w:rsidRPr="00101919">
        <w:rPr>
          <w:b/>
          <w:sz w:val="20"/>
          <w:szCs w:val="20"/>
        </w:rPr>
        <w:t xml:space="preserve">6. Методические указания по освоению дисциплины </w:t>
      </w:r>
    </w:p>
    <w:p w:rsidR="00165C42" w:rsidRPr="00365321" w:rsidRDefault="00101919" w:rsidP="00165C42">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165C42" w:rsidRPr="00365321">
        <w:rPr>
          <w:b/>
          <w:sz w:val="20"/>
          <w:szCs w:val="20"/>
        </w:rPr>
        <w:t>Учебно-методическое обеспечение дисциплины</w:t>
      </w:r>
    </w:p>
    <w:p w:rsidR="00165C42" w:rsidRPr="00365321" w:rsidRDefault="00165C42" w:rsidP="00165C42">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65C42" w:rsidRPr="00365321" w:rsidRDefault="00165C42" w:rsidP="00165C4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65C42" w:rsidRPr="00365321" w:rsidRDefault="00165C42" w:rsidP="00165C4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65C42" w:rsidRPr="00365321" w:rsidRDefault="00165C42" w:rsidP="00165C42">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165C42" w:rsidRPr="00365321" w:rsidRDefault="00101919"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00165C42" w:rsidRPr="00365321">
        <w:rPr>
          <w:sz w:val="20"/>
          <w:szCs w:val="20"/>
        </w:rPr>
        <w:t>«Введение в технологию обучения».</w:t>
      </w:r>
    </w:p>
    <w:p w:rsidR="00165C42" w:rsidRPr="00365321" w:rsidRDefault="00101919"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00165C42" w:rsidRPr="00365321">
        <w:rPr>
          <w:sz w:val="20"/>
          <w:szCs w:val="20"/>
        </w:rPr>
        <w:t>по проведению учебного занятия «</w:t>
      </w:r>
      <w:proofErr w:type="spellStart"/>
      <w:r w:rsidR="00165C42" w:rsidRPr="00365321">
        <w:rPr>
          <w:sz w:val="20"/>
          <w:szCs w:val="20"/>
        </w:rPr>
        <w:t>Вебинар</w:t>
      </w:r>
      <w:proofErr w:type="spellEnd"/>
      <w:r w:rsidR="00165C42" w:rsidRPr="00365321">
        <w:rPr>
          <w:sz w:val="20"/>
          <w:szCs w:val="20"/>
        </w:rPr>
        <w:t>».</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Положение о реа</w:t>
      </w:r>
      <w:r w:rsidR="00101919">
        <w:rPr>
          <w:sz w:val="20"/>
          <w:szCs w:val="20"/>
        </w:rPr>
        <w:t xml:space="preserve">лизации электронного обучения, </w:t>
      </w:r>
      <w:r w:rsidRPr="00365321">
        <w:rPr>
          <w:sz w:val="20"/>
          <w:szCs w:val="20"/>
        </w:rPr>
        <w:t>дистанционных образовательных технологий.</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165C42" w:rsidRPr="00365321" w:rsidRDefault="00165C42" w:rsidP="00165C42">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165C42" w:rsidRPr="00365321" w:rsidRDefault="00165C42" w:rsidP="00165C42">
      <w:pPr>
        <w:spacing w:before="0" w:beforeAutospacing="0" w:after="0" w:afterAutospacing="0"/>
        <w:ind w:firstLine="709"/>
        <w:rPr>
          <w:b/>
          <w:sz w:val="20"/>
          <w:szCs w:val="20"/>
        </w:rPr>
      </w:pPr>
    </w:p>
    <w:p w:rsidR="00165C42" w:rsidRPr="00365321" w:rsidRDefault="00165C42" w:rsidP="00165C42">
      <w:pPr>
        <w:spacing w:before="0" w:beforeAutospacing="0" w:after="0" w:afterAutospacing="0"/>
        <w:ind w:firstLine="709"/>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3D7C4B" w:rsidRPr="003D7C4B" w:rsidRDefault="003D7C4B" w:rsidP="003D7C4B">
      <w:pPr>
        <w:spacing w:before="0" w:beforeAutospacing="0" w:after="0" w:afterAutospacing="0"/>
        <w:ind w:firstLine="709"/>
        <w:rPr>
          <w:sz w:val="20"/>
          <w:szCs w:val="20"/>
        </w:rPr>
      </w:pPr>
      <w:r w:rsidRPr="003D7C4B">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D7C4B" w:rsidRPr="003D7C4B" w:rsidRDefault="003D7C4B" w:rsidP="003D7C4B">
      <w:pPr>
        <w:spacing w:before="0" w:beforeAutospacing="0" w:after="0" w:afterAutospacing="0"/>
        <w:ind w:firstLine="709"/>
        <w:rPr>
          <w:sz w:val="20"/>
          <w:szCs w:val="20"/>
        </w:rPr>
      </w:pPr>
      <w:r w:rsidRPr="003D7C4B">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D7C4B">
        <w:rPr>
          <w:sz w:val="20"/>
          <w:szCs w:val="20"/>
        </w:rPr>
        <w:t>тифлоинформационных</w:t>
      </w:r>
      <w:proofErr w:type="spellEnd"/>
      <w:r w:rsidRPr="003D7C4B">
        <w:rPr>
          <w:sz w:val="20"/>
          <w:szCs w:val="20"/>
        </w:rPr>
        <w:t xml:space="preserve"> устройств.</w:t>
      </w:r>
    </w:p>
    <w:p w:rsidR="003D7C4B" w:rsidRPr="003D7C4B" w:rsidRDefault="003D7C4B" w:rsidP="003D7C4B">
      <w:pPr>
        <w:spacing w:before="0" w:beforeAutospacing="0" w:after="0" w:afterAutospacing="0"/>
        <w:ind w:firstLine="709"/>
        <w:rPr>
          <w:sz w:val="20"/>
          <w:szCs w:val="20"/>
        </w:rPr>
      </w:pPr>
      <w:r w:rsidRPr="003D7C4B">
        <w:rPr>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w:t>
      </w:r>
      <w:r w:rsidRPr="003D7C4B">
        <w:rPr>
          <w:sz w:val="20"/>
          <w:szCs w:val="20"/>
        </w:rPr>
        <w:lastRenderedPageBreak/>
        <w:t>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D7C4B" w:rsidRPr="003D7C4B" w:rsidRDefault="003D7C4B" w:rsidP="003D7C4B">
      <w:pPr>
        <w:spacing w:before="0" w:beforeAutospacing="0" w:after="0" w:afterAutospacing="0"/>
        <w:ind w:firstLine="709"/>
        <w:rPr>
          <w:sz w:val="20"/>
          <w:szCs w:val="20"/>
        </w:rPr>
      </w:pPr>
      <w:r w:rsidRPr="003D7C4B">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D7C4B" w:rsidRPr="003D7C4B" w:rsidRDefault="003D7C4B" w:rsidP="003D7C4B">
      <w:pPr>
        <w:spacing w:before="0" w:beforeAutospacing="0" w:after="0" w:afterAutospacing="0"/>
        <w:ind w:firstLine="709"/>
        <w:rPr>
          <w:sz w:val="20"/>
          <w:szCs w:val="20"/>
        </w:rPr>
      </w:pPr>
      <w:r w:rsidRPr="003D7C4B">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D7C4B" w:rsidRPr="003D7C4B" w:rsidRDefault="003D7C4B" w:rsidP="003D7C4B">
      <w:pPr>
        <w:spacing w:before="0" w:beforeAutospacing="0" w:after="0" w:afterAutospacing="0"/>
        <w:ind w:firstLine="709"/>
        <w:rPr>
          <w:sz w:val="20"/>
          <w:szCs w:val="20"/>
        </w:rPr>
      </w:pPr>
      <w:r w:rsidRPr="003D7C4B">
        <w:rPr>
          <w:sz w:val="20"/>
          <w:szCs w:val="20"/>
        </w:rPr>
        <w:t>При проведении промежуточной аттестации по дисциплине обеспечивается соблюдение следующих общих требований:</w:t>
      </w:r>
    </w:p>
    <w:p w:rsidR="003D7C4B" w:rsidRPr="003D7C4B" w:rsidRDefault="003D7C4B" w:rsidP="003D7C4B">
      <w:pPr>
        <w:spacing w:before="0" w:beforeAutospacing="0" w:after="0" w:afterAutospacing="0"/>
        <w:ind w:firstLine="709"/>
        <w:rPr>
          <w:sz w:val="20"/>
          <w:szCs w:val="20"/>
        </w:rPr>
      </w:pPr>
      <w:r w:rsidRPr="003D7C4B">
        <w:rPr>
          <w:sz w:val="20"/>
          <w:szCs w:val="20"/>
        </w:rPr>
        <w:t>-</w:t>
      </w:r>
      <w:r w:rsidRPr="003D7C4B">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D7C4B" w:rsidRPr="003D7C4B" w:rsidRDefault="003D7C4B" w:rsidP="003D7C4B">
      <w:pPr>
        <w:spacing w:before="0" w:beforeAutospacing="0" w:after="0" w:afterAutospacing="0"/>
        <w:ind w:firstLine="709"/>
        <w:rPr>
          <w:sz w:val="20"/>
          <w:szCs w:val="20"/>
        </w:rPr>
      </w:pPr>
      <w:r w:rsidRPr="003D7C4B">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D7C4B" w:rsidRPr="003D7C4B" w:rsidRDefault="003D7C4B" w:rsidP="003D7C4B">
      <w:pPr>
        <w:spacing w:before="0" w:beforeAutospacing="0" w:after="0" w:afterAutospacing="0"/>
        <w:ind w:firstLine="709"/>
        <w:rPr>
          <w:sz w:val="20"/>
          <w:szCs w:val="20"/>
        </w:rPr>
      </w:pPr>
      <w:r w:rsidRPr="003D7C4B">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D7C4B" w:rsidRPr="003D7C4B" w:rsidRDefault="003D7C4B" w:rsidP="003D7C4B">
      <w:pPr>
        <w:spacing w:before="0" w:beforeAutospacing="0" w:after="0" w:afterAutospacing="0"/>
        <w:ind w:firstLine="709"/>
        <w:rPr>
          <w:sz w:val="20"/>
          <w:szCs w:val="20"/>
        </w:rPr>
      </w:pPr>
      <w:r w:rsidRPr="003D7C4B">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D7C4B" w:rsidRPr="003D7C4B" w:rsidRDefault="003D7C4B" w:rsidP="003D7C4B">
      <w:pPr>
        <w:spacing w:before="0" w:beforeAutospacing="0" w:after="0" w:afterAutospacing="0"/>
        <w:ind w:firstLine="709"/>
        <w:rPr>
          <w:sz w:val="20"/>
          <w:szCs w:val="20"/>
        </w:rPr>
      </w:pPr>
      <w:r w:rsidRPr="003D7C4B">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D7C4B" w:rsidRPr="003D7C4B" w:rsidRDefault="003D7C4B" w:rsidP="003D7C4B">
      <w:pPr>
        <w:spacing w:before="0" w:beforeAutospacing="0" w:after="0" w:afterAutospacing="0"/>
        <w:ind w:firstLine="709"/>
        <w:rPr>
          <w:sz w:val="20"/>
          <w:szCs w:val="20"/>
        </w:rPr>
      </w:pPr>
      <w:r w:rsidRPr="003D7C4B">
        <w:rPr>
          <w:sz w:val="20"/>
          <w:szCs w:val="20"/>
        </w:rPr>
        <w:t>- продолжительность сдачи экзамена, проводимого в письменной форме, - не более чем на 90 минут;</w:t>
      </w:r>
    </w:p>
    <w:p w:rsidR="003D7C4B" w:rsidRPr="003D7C4B" w:rsidRDefault="003D7C4B" w:rsidP="003D7C4B">
      <w:pPr>
        <w:spacing w:before="0" w:beforeAutospacing="0" w:after="0" w:afterAutospacing="0"/>
        <w:ind w:firstLine="709"/>
        <w:rPr>
          <w:sz w:val="20"/>
          <w:szCs w:val="20"/>
        </w:rPr>
      </w:pPr>
      <w:r w:rsidRPr="003D7C4B">
        <w:rPr>
          <w:sz w:val="20"/>
          <w:szCs w:val="20"/>
        </w:rPr>
        <w:t>- продолжительность подготовки обучающегося к ответу на экзамене, проводимом в устной форме, - не более чем на 20 минут.</w:t>
      </w:r>
    </w:p>
    <w:p w:rsidR="003D7C4B" w:rsidRPr="003D7C4B" w:rsidRDefault="003D7C4B" w:rsidP="003D7C4B">
      <w:pPr>
        <w:spacing w:before="0" w:beforeAutospacing="0" w:after="0" w:afterAutospacing="0"/>
        <w:ind w:firstLine="709"/>
        <w:rPr>
          <w:sz w:val="20"/>
          <w:szCs w:val="20"/>
        </w:rPr>
      </w:pPr>
      <w:r w:rsidRPr="003D7C4B">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D7C4B" w:rsidRPr="003D7C4B" w:rsidRDefault="003D7C4B" w:rsidP="003D7C4B">
      <w:pPr>
        <w:spacing w:before="0" w:beforeAutospacing="0" w:after="0" w:afterAutospacing="0"/>
        <w:ind w:firstLine="709"/>
        <w:rPr>
          <w:sz w:val="20"/>
          <w:szCs w:val="20"/>
        </w:rPr>
      </w:pPr>
      <w:r w:rsidRPr="003D7C4B">
        <w:rPr>
          <w:sz w:val="20"/>
          <w:szCs w:val="20"/>
        </w:rPr>
        <w:t>а) для слепых:</w:t>
      </w:r>
    </w:p>
    <w:p w:rsidR="003D7C4B" w:rsidRPr="003D7C4B" w:rsidRDefault="003D7C4B" w:rsidP="003D7C4B">
      <w:pPr>
        <w:spacing w:before="0" w:beforeAutospacing="0" w:after="0" w:afterAutospacing="0"/>
        <w:ind w:firstLine="709"/>
        <w:rPr>
          <w:sz w:val="20"/>
          <w:szCs w:val="20"/>
        </w:rPr>
      </w:pPr>
      <w:r w:rsidRPr="003D7C4B">
        <w:rPr>
          <w:sz w:val="20"/>
          <w:szCs w:val="20"/>
        </w:rPr>
        <w:t>-</w:t>
      </w:r>
      <w:r w:rsidRPr="003D7C4B">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D7C4B" w:rsidRPr="003D7C4B" w:rsidRDefault="003D7C4B" w:rsidP="003D7C4B">
      <w:pPr>
        <w:spacing w:before="0" w:beforeAutospacing="0" w:after="0" w:afterAutospacing="0"/>
        <w:ind w:firstLine="709"/>
        <w:rPr>
          <w:sz w:val="20"/>
          <w:szCs w:val="20"/>
        </w:rPr>
      </w:pPr>
      <w:r w:rsidRPr="003D7C4B">
        <w:rPr>
          <w:sz w:val="20"/>
          <w:szCs w:val="20"/>
        </w:rPr>
        <w:t xml:space="preserve">- письменные задания выполняются обучающимися с использованием клавиатуры с азбукой Брайля, либо </w:t>
      </w:r>
      <w:proofErr w:type="spellStart"/>
      <w:r w:rsidRPr="003D7C4B">
        <w:rPr>
          <w:sz w:val="20"/>
          <w:szCs w:val="20"/>
        </w:rPr>
        <w:t>надиктовываются</w:t>
      </w:r>
      <w:proofErr w:type="spellEnd"/>
      <w:r w:rsidRPr="003D7C4B">
        <w:rPr>
          <w:sz w:val="20"/>
          <w:szCs w:val="20"/>
        </w:rPr>
        <w:t xml:space="preserve"> ассистенту;</w:t>
      </w:r>
    </w:p>
    <w:p w:rsidR="003D7C4B" w:rsidRPr="003D7C4B" w:rsidRDefault="003D7C4B" w:rsidP="003D7C4B">
      <w:pPr>
        <w:spacing w:before="0" w:beforeAutospacing="0" w:after="0" w:afterAutospacing="0"/>
        <w:ind w:firstLine="709"/>
        <w:rPr>
          <w:sz w:val="20"/>
          <w:szCs w:val="20"/>
        </w:rPr>
      </w:pPr>
      <w:r w:rsidRPr="003D7C4B">
        <w:rPr>
          <w:sz w:val="20"/>
          <w:szCs w:val="20"/>
        </w:rPr>
        <w:t>б) для слабовидящих:</w:t>
      </w:r>
    </w:p>
    <w:p w:rsidR="003D7C4B" w:rsidRPr="003D7C4B" w:rsidRDefault="003D7C4B" w:rsidP="003D7C4B">
      <w:pPr>
        <w:spacing w:before="0" w:beforeAutospacing="0" w:after="0" w:afterAutospacing="0"/>
        <w:ind w:firstLine="709"/>
        <w:rPr>
          <w:sz w:val="20"/>
          <w:szCs w:val="20"/>
        </w:rPr>
      </w:pPr>
      <w:r w:rsidRPr="003D7C4B">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D7C4B">
        <w:rPr>
          <w:sz w:val="20"/>
          <w:szCs w:val="20"/>
        </w:rPr>
        <w:t>Jaws</w:t>
      </w:r>
      <w:proofErr w:type="spellEnd"/>
      <w:r w:rsidRPr="003D7C4B">
        <w:rPr>
          <w:sz w:val="20"/>
          <w:szCs w:val="20"/>
        </w:rPr>
        <w:t>;</w:t>
      </w:r>
    </w:p>
    <w:p w:rsidR="003D7C4B" w:rsidRPr="003D7C4B" w:rsidRDefault="003D7C4B" w:rsidP="003D7C4B">
      <w:pPr>
        <w:spacing w:before="0" w:beforeAutospacing="0" w:after="0" w:afterAutospacing="0"/>
        <w:ind w:firstLine="709"/>
        <w:rPr>
          <w:sz w:val="20"/>
          <w:szCs w:val="20"/>
        </w:rPr>
      </w:pPr>
      <w:r w:rsidRPr="003D7C4B">
        <w:rPr>
          <w:sz w:val="20"/>
          <w:szCs w:val="20"/>
        </w:rPr>
        <w:t>- обеспечивается индивидуальное равномерное освещение не менее 300 люкс;</w:t>
      </w:r>
    </w:p>
    <w:p w:rsidR="003D7C4B" w:rsidRPr="003D7C4B" w:rsidRDefault="003D7C4B" w:rsidP="003D7C4B">
      <w:pPr>
        <w:spacing w:before="0" w:beforeAutospacing="0" w:after="0" w:afterAutospacing="0"/>
        <w:ind w:firstLine="709"/>
        <w:rPr>
          <w:sz w:val="20"/>
          <w:szCs w:val="20"/>
        </w:rPr>
      </w:pPr>
      <w:r w:rsidRPr="003D7C4B">
        <w:rPr>
          <w:sz w:val="20"/>
          <w:szCs w:val="20"/>
        </w:rPr>
        <w:t xml:space="preserve">- при необходимости обучающимся предоставляется увеличивающее </w:t>
      </w:r>
      <w:proofErr w:type="spellStart"/>
      <w:r w:rsidRPr="003D7C4B">
        <w:rPr>
          <w:sz w:val="20"/>
          <w:szCs w:val="20"/>
        </w:rPr>
        <w:t>устройство,допускается</w:t>
      </w:r>
      <w:proofErr w:type="spellEnd"/>
      <w:r w:rsidRPr="003D7C4B">
        <w:rPr>
          <w:sz w:val="20"/>
          <w:szCs w:val="20"/>
        </w:rPr>
        <w:t xml:space="preserve"> использование увеличивающих устройств, имеющихся у обучающихся;</w:t>
      </w:r>
    </w:p>
    <w:p w:rsidR="003D7C4B" w:rsidRPr="003D7C4B" w:rsidRDefault="003D7C4B" w:rsidP="003D7C4B">
      <w:pPr>
        <w:spacing w:before="0" w:beforeAutospacing="0" w:after="0" w:afterAutospacing="0"/>
        <w:ind w:firstLine="709"/>
        <w:rPr>
          <w:sz w:val="20"/>
          <w:szCs w:val="20"/>
        </w:rPr>
      </w:pPr>
      <w:r w:rsidRPr="003D7C4B">
        <w:rPr>
          <w:sz w:val="20"/>
          <w:szCs w:val="20"/>
        </w:rPr>
        <w:t>в) для глухих и слабослышащих, с тяжелыми нарушениями речи:</w:t>
      </w:r>
    </w:p>
    <w:p w:rsidR="003D7C4B" w:rsidRPr="003D7C4B" w:rsidRDefault="003D7C4B" w:rsidP="003D7C4B">
      <w:pPr>
        <w:spacing w:before="0" w:beforeAutospacing="0" w:after="0" w:afterAutospacing="0"/>
        <w:ind w:firstLine="709"/>
        <w:rPr>
          <w:sz w:val="20"/>
          <w:szCs w:val="20"/>
        </w:rPr>
      </w:pPr>
      <w:r w:rsidRPr="003D7C4B">
        <w:rPr>
          <w:sz w:val="20"/>
          <w:szCs w:val="20"/>
        </w:rPr>
        <w:t>- имеется в наличии информационная система "Исток" для слабослышащих коллективного пользования;</w:t>
      </w:r>
    </w:p>
    <w:p w:rsidR="003D7C4B" w:rsidRPr="003D7C4B" w:rsidRDefault="003D7C4B" w:rsidP="003D7C4B">
      <w:pPr>
        <w:spacing w:before="0" w:beforeAutospacing="0" w:after="0" w:afterAutospacing="0"/>
        <w:ind w:firstLine="709"/>
        <w:rPr>
          <w:sz w:val="20"/>
          <w:szCs w:val="20"/>
        </w:rPr>
      </w:pPr>
      <w:r w:rsidRPr="003D7C4B">
        <w:rPr>
          <w:sz w:val="20"/>
          <w:szCs w:val="20"/>
        </w:rPr>
        <w:t>- по их желанию испытания проводятся в электронной или письменной форме;</w:t>
      </w:r>
    </w:p>
    <w:p w:rsidR="003D7C4B" w:rsidRPr="003D7C4B" w:rsidRDefault="003D7C4B" w:rsidP="003D7C4B">
      <w:pPr>
        <w:spacing w:before="0" w:beforeAutospacing="0" w:after="0" w:afterAutospacing="0"/>
        <w:ind w:firstLine="709"/>
        <w:rPr>
          <w:sz w:val="20"/>
          <w:szCs w:val="20"/>
        </w:rPr>
      </w:pPr>
      <w:r w:rsidRPr="003D7C4B">
        <w:rPr>
          <w:sz w:val="20"/>
          <w:szCs w:val="20"/>
        </w:rPr>
        <w:t>г) для лиц с нарушениями опорно-двигательного аппарата:</w:t>
      </w:r>
    </w:p>
    <w:p w:rsidR="003D7C4B" w:rsidRPr="003D7C4B" w:rsidRDefault="003D7C4B" w:rsidP="003D7C4B">
      <w:pPr>
        <w:spacing w:before="0" w:beforeAutospacing="0" w:after="0" w:afterAutospacing="0"/>
        <w:ind w:firstLine="709"/>
        <w:rPr>
          <w:sz w:val="20"/>
          <w:szCs w:val="20"/>
        </w:rPr>
      </w:pPr>
      <w:r w:rsidRPr="003D7C4B">
        <w:rPr>
          <w:sz w:val="20"/>
          <w:szCs w:val="20"/>
        </w:rPr>
        <w:t xml:space="preserve">- тестовые и </w:t>
      </w:r>
      <w:proofErr w:type="spellStart"/>
      <w:r w:rsidRPr="003D7C4B">
        <w:rPr>
          <w:sz w:val="20"/>
          <w:szCs w:val="20"/>
        </w:rPr>
        <w:t>тренинговые</w:t>
      </w:r>
      <w:proofErr w:type="spellEnd"/>
      <w:r w:rsidRPr="003D7C4B">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D7C4B" w:rsidRPr="003D7C4B" w:rsidRDefault="003D7C4B" w:rsidP="003D7C4B">
      <w:pPr>
        <w:spacing w:before="0" w:beforeAutospacing="0" w:after="0" w:afterAutospacing="0"/>
        <w:ind w:firstLine="709"/>
        <w:rPr>
          <w:sz w:val="20"/>
          <w:szCs w:val="20"/>
        </w:rPr>
      </w:pPr>
      <w:r w:rsidRPr="003D7C4B">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D7C4B" w:rsidRPr="003D7C4B" w:rsidRDefault="003D7C4B" w:rsidP="003D7C4B">
      <w:pPr>
        <w:spacing w:before="0" w:beforeAutospacing="0" w:after="0" w:afterAutospacing="0"/>
        <w:ind w:firstLine="709"/>
        <w:rPr>
          <w:sz w:val="20"/>
          <w:szCs w:val="20"/>
        </w:rPr>
      </w:pPr>
      <w:r w:rsidRPr="003D7C4B">
        <w:rPr>
          <w:sz w:val="20"/>
          <w:szCs w:val="20"/>
        </w:rPr>
        <w:t>- по их желанию испытания проводятся в устной форме.</w:t>
      </w:r>
    </w:p>
    <w:p w:rsidR="00165C42" w:rsidRDefault="003D7C4B" w:rsidP="003D7C4B">
      <w:pPr>
        <w:spacing w:before="0" w:beforeAutospacing="0" w:after="0" w:afterAutospacing="0"/>
        <w:ind w:firstLine="709"/>
        <w:rPr>
          <w:sz w:val="20"/>
          <w:szCs w:val="20"/>
        </w:rPr>
      </w:pPr>
      <w:r w:rsidRPr="003D7C4B">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D7C4B" w:rsidRPr="00365321" w:rsidRDefault="003D7C4B" w:rsidP="003D7C4B">
      <w:pPr>
        <w:spacing w:before="0" w:beforeAutospacing="0" w:after="0" w:afterAutospacing="0"/>
        <w:ind w:firstLine="709"/>
        <w:rPr>
          <w:b/>
          <w:sz w:val="20"/>
          <w:szCs w:val="20"/>
        </w:rPr>
      </w:pPr>
    </w:p>
    <w:p w:rsidR="00165C42" w:rsidRPr="00365321" w:rsidRDefault="00165C42" w:rsidP="00165C42">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165C42" w:rsidRPr="00365321" w:rsidRDefault="00165C42" w:rsidP="00165C42">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165C42" w:rsidRPr="00365321" w:rsidRDefault="00165C42" w:rsidP="00165C42">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165C42" w:rsidRPr="00365321" w:rsidRDefault="00165C42" w:rsidP="00165C42">
      <w:pPr>
        <w:shd w:val="clear" w:color="auto" w:fill="FFFFFF"/>
        <w:tabs>
          <w:tab w:val="left" w:pos="907"/>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165C42" w:rsidRPr="00365321" w:rsidRDefault="00165C42" w:rsidP="00165C42">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w:t>
      </w:r>
      <w:r w:rsidR="00101919">
        <w:rPr>
          <w:sz w:val="20"/>
          <w:szCs w:val="20"/>
        </w:rPr>
        <w:t>собностей     и     активности,</w:t>
      </w:r>
      <w:r w:rsidRPr="00365321">
        <w:rPr>
          <w:sz w:val="20"/>
          <w:szCs w:val="20"/>
        </w:rPr>
        <w:t xml:space="preserve">    творческой     инициативы, самостоятельности, ответственности и организованности;</w:t>
      </w:r>
    </w:p>
    <w:p w:rsidR="00165C42" w:rsidRPr="00365321" w:rsidRDefault="00165C42" w:rsidP="00165C42">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165C42" w:rsidRPr="00365321" w:rsidRDefault="00165C42" w:rsidP="00165C4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165C42" w:rsidRPr="00365321" w:rsidRDefault="00165C42" w:rsidP="00165C4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165C42" w:rsidRPr="00365321" w:rsidRDefault="00165C42" w:rsidP="00165C42">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165C42" w:rsidRPr="00365321" w:rsidRDefault="00165C42" w:rsidP="00165C42">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165C42" w:rsidRPr="00365321" w:rsidRDefault="00165C42" w:rsidP="00165C4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165C42" w:rsidRPr="00365321" w:rsidRDefault="00165C42" w:rsidP="00165C4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165C42" w:rsidRPr="00365321" w:rsidRDefault="00165C42" w:rsidP="00165C42">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165C42" w:rsidRPr="00365321" w:rsidRDefault="00165C42" w:rsidP="00165C42">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165C42" w:rsidRPr="00365321" w:rsidRDefault="00165C42" w:rsidP="00165C42">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01919" w:rsidRDefault="00101919" w:rsidP="00AD2389">
      <w:pPr>
        <w:spacing w:before="0" w:beforeAutospacing="0" w:after="0" w:afterAutospacing="0"/>
        <w:rPr>
          <w:b/>
          <w:sz w:val="20"/>
          <w:szCs w:val="20"/>
        </w:rPr>
      </w:pPr>
    </w:p>
    <w:p w:rsidR="00165C42" w:rsidRPr="00101919" w:rsidRDefault="00AD2389" w:rsidP="00101919">
      <w:pPr>
        <w:spacing w:before="0" w:beforeAutospacing="0" w:after="0" w:afterAutospacing="0"/>
        <w:ind w:firstLine="680"/>
        <w:rPr>
          <w:b/>
          <w:sz w:val="20"/>
          <w:szCs w:val="20"/>
        </w:rPr>
      </w:pPr>
      <w:r>
        <w:rPr>
          <w:b/>
          <w:sz w:val="20"/>
          <w:szCs w:val="20"/>
        </w:rPr>
        <w:t>7</w:t>
      </w:r>
      <w:r w:rsidR="00165C42" w:rsidRPr="00101919">
        <w:rPr>
          <w:b/>
          <w:sz w:val="20"/>
          <w:szCs w:val="20"/>
        </w:rPr>
        <w:t>. Учебно-методическое и информационное обеспечение дисциплины</w:t>
      </w:r>
    </w:p>
    <w:p w:rsidR="00165C42" w:rsidRPr="00365321" w:rsidRDefault="00AD2389" w:rsidP="00165C42">
      <w:pPr>
        <w:spacing w:before="0" w:beforeAutospacing="0" w:after="0" w:afterAutospacing="0"/>
        <w:ind w:firstLine="680"/>
        <w:rPr>
          <w:b/>
          <w:sz w:val="20"/>
          <w:szCs w:val="20"/>
        </w:rPr>
      </w:pPr>
      <w:r>
        <w:rPr>
          <w:b/>
          <w:sz w:val="20"/>
          <w:szCs w:val="20"/>
        </w:rPr>
        <w:t>7</w:t>
      </w:r>
      <w:r w:rsidR="00165C42" w:rsidRPr="00365321">
        <w:rPr>
          <w:b/>
          <w:sz w:val="20"/>
          <w:szCs w:val="20"/>
        </w:rPr>
        <w:t xml:space="preserve">.1. Рекомендуемая литература </w:t>
      </w:r>
    </w:p>
    <w:p w:rsidR="00165C42" w:rsidRPr="00365321" w:rsidRDefault="00165C42" w:rsidP="00165C42">
      <w:pPr>
        <w:tabs>
          <w:tab w:val="left" w:pos="1134"/>
        </w:tabs>
        <w:suppressAutoHyphens/>
        <w:spacing w:before="0" w:beforeAutospacing="0" w:after="0" w:afterAutospacing="0"/>
        <w:ind w:firstLine="709"/>
        <w:jc w:val="both"/>
        <w:rPr>
          <w:b/>
          <w:sz w:val="20"/>
          <w:szCs w:val="20"/>
        </w:rPr>
      </w:pPr>
      <w:r w:rsidRPr="00365321">
        <w:rPr>
          <w:b/>
          <w:sz w:val="20"/>
          <w:szCs w:val="20"/>
        </w:rPr>
        <w:t>Нормативные правовые акты</w:t>
      </w:r>
    </w:p>
    <w:p w:rsidR="00165C42" w:rsidRPr="00365321" w:rsidRDefault="00165C42" w:rsidP="00165C42">
      <w:pPr>
        <w:pStyle w:val="BodyText21"/>
        <w:numPr>
          <w:ilvl w:val="1"/>
          <w:numId w:val="79"/>
        </w:numPr>
        <w:tabs>
          <w:tab w:val="clear" w:pos="1440"/>
          <w:tab w:val="left" w:pos="900"/>
        </w:tabs>
        <w:overflowPunct/>
        <w:autoSpaceDE/>
        <w:autoSpaceDN/>
        <w:adjustRightInd/>
        <w:ind w:left="0" w:firstLine="709"/>
        <w:rPr>
          <w:sz w:val="20"/>
        </w:rPr>
      </w:pPr>
      <w:r w:rsidRPr="00365321">
        <w:rPr>
          <w:sz w:val="20"/>
        </w:rPr>
        <w:t>Конституция Российской Федерации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165C42" w:rsidRPr="00365321" w:rsidRDefault="00165C42" w:rsidP="00165C42">
      <w:pPr>
        <w:pStyle w:val="aff7"/>
        <w:numPr>
          <w:ilvl w:val="0"/>
          <w:numId w:val="79"/>
        </w:numPr>
        <w:tabs>
          <w:tab w:val="clear" w:pos="720"/>
          <w:tab w:val="left" w:pos="900"/>
        </w:tabs>
        <w:suppressAutoHyphens/>
        <w:spacing w:after="0"/>
        <w:ind w:left="0" w:firstLine="709"/>
        <w:jc w:val="both"/>
        <w:rPr>
          <w:sz w:val="20"/>
        </w:rPr>
      </w:pPr>
      <w:r w:rsidRPr="00365321">
        <w:rPr>
          <w:sz w:val="20"/>
        </w:rPr>
        <w:t>Трудовой кодекс Российской Федерации [Текст] : кодекс от 30 декабря 2001 г.  № 197-ФЗ (ред. от 05.02.2018 г.) // Собр. законодательства Рос. Федерации. – 2002. - № 1 (часть 1). - Ст. 3.</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 xml:space="preserve">О государственной гражданской службе Российской Федерации [Текст] : Федеральный закон от 27 июля 2004 г. № 79-ФЗ (ред. от 28.12.2017 г.) // Собр. законодательства Рос. Федерации. – 2004. - № 31. - Ст. 3215. </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О системе государственной службы Российской Федерации [Текст] : Федеральный закон от 27 мая 2003 г. № 58-ФЗ (ред. от 23.05.2016 г.) // Собр. законодательства Рос. Федерации. – 2003. - № 22. - Ст. 2063.</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О муниципальной службе в Российской Федерации    [Текст] :   Федеральный закон от 2 марта 2007 г. № 25-ФЗ (ред. от 18.04.2018 г.) // Собрание законодательства РФ", 05.03.2007, N 10, ст. 1152</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 xml:space="preserve">О трудовых пенсиях в Российской Федерации [Текст] : Федеральный закон от 17 декабря 2001 г. № 173-ФЗ (ред. от 04.06.2014 г., с изм. от 19.11.2015 г.) // Собр. законодательства Рос. Федерации. – 2001. - № 52 (часть </w:t>
      </w:r>
      <w:r w:rsidRPr="00365321">
        <w:rPr>
          <w:sz w:val="20"/>
          <w:szCs w:val="20"/>
          <w:lang w:val="en-US"/>
        </w:rPr>
        <w:t>I</w:t>
      </w:r>
      <w:r w:rsidRPr="00365321">
        <w:rPr>
          <w:sz w:val="20"/>
          <w:szCs w:val="20"/>
        </w:rPr>
        <w:t>). - Ст. 4920.</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О воинской обязанности и военной службе [Текст] : Федеральный закон от 28 марта 1998 г. № 53-ФЗ (ред. от 07.03.2018 г.) // Собр. законодательства Рос. Федерации. – 1998. - № 13. - Ст. 1475.</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Об общих принципах организации местного самоуправления в Российской Федерации [Текст] : Федеральный закон от 6 октября 2003 г. № 131-ФЗ (ред. от 18.04.2018 г.) // Собр. законодательства Рос. Федерации. – 2003. - № 40. - Ст. 3822.</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О порядке включения в стаж государственной службы для назначения пенсии за выслугу лет федеральных государственных служащих периодов службы (работы) в государственных должностях федеральной государственной службы, государственных должностях федеральных государственных служащих и других должностях, определяемых Президентом Российской Федерации [Текст] : Постановление Правительства РФ от 15 сентября 2003 г. № 570 (ред. от 25.03.2013 г.)  // Собр. законодательства Рос. Федерации. – 2003. - № 38. - Ст. 3661.</w:t>
      </w:r>
    </w:p>
    <w:p w:rsidR="00165C42" w:rsidRPr="00365321" w:rsidRDefault="00165C42" w:rsidP="00165C42">
      <w:pPr>
        <w:tabs>
          <w:tab w:val="left" w:pos="900"/>
        </w:tabs>
        <w:suppressAutoHyphens/>
        <w:spacing w:before="0" w:beforeAutospacing="0" w:after="0" w:afterAutospacing="0"/>
        <w:ind w:firstLine="709"/>
        <w:jc w:val="both"/>
        <w:rPr>
          <w:b/>
          <w:sz w:val="20"/>
          <w:szCs w:val="20"/>
        </w:rPr>
      </w:pPr>
    </w:p>
    <w:p w:rsidR="00165C42" w:rsidRPr="00365321" w:rsidRDefault="00165C42" w:rsidP="00165C42">
      <w:pPr>
        <w:widowControl w:val="0"/>
        <w:tabs>
          <w:tab w:val="left" w:pos="900"/>
        </w:tabs>
        <w:autoSpaceDE w:val="0"/>
        <w:autoSpaceDN w:val="0"/>
        <w:adjustRightInd w:val="0"/>
        <w:spacing w:before="0" w:beforeAutospacing="0" w:after="0" w:afterAutospacing="0"/>
        <w:ind w:firstLine="709"/>
        <w:jc w:val="both"/>
        <w:rPr>
          <w:b/>
          <w:sz w:val="20"/>
          <w:szCs w:val="20"/>
        </w:rPr>
      </w:pPr>
      <w:r w:rsidRPr="00365321">
        <w:rPr>
          <w:b/>
          <w:sz w:val="20"/>
          <w:szCs w:val="20"/>
        </w:rPr>
        <w:t>Материалы судебной практики</w:t>
      </w:r>
    </w:p>
    <w:p w:rsidR="00165C42" w:rsidRPr="00365321" w:rsidRDefault="00165C42" w:rsidP="00165C42">
      <w:pPr>
        <w:numPr>
          <w:ilvl w:val="0"/>
          <w:numId w:val="80"/>
        </w:numPr>
        <w:tabs>
          <w:tab w:val="clear" w:pos="0"/>
          <w:tab w:val="left" w:pos="1080"/>
        </w:tabs>
        <w:suppressAutoHyphens/>
        <w:spacing w:before="0" w:beforeAutospacing="0" w:after="0" w:afterAutospacing="0"/>
        <w:ind w:firstLine="709"/>
        <w:jc w:val="both"/>
        <w:rPr>
          <w:sz w:val="20"/>
          <w:szCs w:val="20"/>
        </w:rPr>
      </w:pPr>
      <w:r w:rsidRPr="00365321">
        <w:rPr>
          <w:sz w:val="20"/>
          <w:szCs w:val="20"/>
        </w:rPr>
        <w:t xml:space="preserve">По запросу группы депутатов Государственной Думы о проверке конституционности положений статьи 25 Федерального закона «Об основах государственной службы Российской Федерации», статьи 43 Федерального закона «О прокуратуре Российской Федерации», статьи 14 Федерального конституционного </w:t>
      </w:r>
      <w:r w:rsidRPr="00365321">
        <w:rPr>
          <w:sz w:val="20"/>
          <w:szCs w:val="20"/>
        </w:rPr>
        <w:lastRenderedPageBreak/>
        <w:t>закона «О судебной системе Российской Федерации», статьи 20.1 Федерального закона «Об основах муниципальной службы в Российской Федерации [Текст] : Определение Конституционного Суда РФ от 3 октября 2002 г. № 233-О // Собр. законодательства Рос. Федерации. – 2003. - № 12. - Ст. 1174.</w:t>
      </w:r>
    </w:p>
    <w:p w:rsidR="00165C42" w:rsidRPr="00365321" w:rsidRDefault="00165C42" w:rsidP="00165C42">
      <w:pPr>
        <w:suppressAutoHyphens/>
        <w:overflowPunct w:val="0"/>
        <w:autoSpaceDE w:val="0"/>
        <w:autoSpaceDN w:val="0"/>
        <w:adjustRightInd w:val="0"/>
        <w:spacing w:before="0" w:beforeAutospacing="0" w:after="0" w:afterAutospacing="0"/>
        <w:ind w:firstLine="709"/>
        <w:jc w:val="right"/>
        <w:rPr>
          <w:b/>
          <w:sz w:val="20"/>
          <w:szCs w:val="20"/>
        </w:rPr>
      </w:pPr>
    </w:p>
    <w:p w:rsidR="00076EA1" w:rsidRPr="00365321" w:rsidRDefault="00076EA1" w:rsidP="00076EA1">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076EA1" w:rsidRPr="00E80DB8" w:rsidRDefault="00076EA1" w:rsidP="00076EA1">
      <w:pPr>
        <w:pStyle w:val="affffffffff0"/>
        <w:numPr>
          <w:ilvl w:val="0"/>
          <w:numId w:val="87"/>
        </w:numPr>
        <w:tabs>
          <w:tab w:val="left" w:pos="1080"/>
        </w:tabs>
        <w:spacing w:before="0" w:beforeAutospacing="0" w:after="0" w:afterAutospacing="0"/>
        <w:ind w:left="0" w:firstLine="709"/>
        <w:rPr>
          <w:rFonts w:ascii="Times New Roman" w:eastAsia="Times New Roman" w:hAnsi="Times New Roman" w:cs="Times New Roman"/>
          <w:color w:val="000000"/>
          <w:sz w:val="20"/>
          <w:szCs w:val="20"/>
        </w:rPr>
      </w:pPr>
      <w:r w:rsidRPr="00E80DB8">
        <w:rPr>
          <w:rFonts w:ascii="Times New Roman" w:eastAsia="Times New Roman" w:hAnsi="Times New Roman" w:cs="Times New Roman"/>
          <w:color w:val="000000"/>
          <w:sz w:val="20"/>
          <w:szCs w:val="20"/>
        </w:rPr>
        <w:t>Бажанов А.В. Государственная служба в Российской Федерации. [Электронный ресурс]: рабочий учебник / Бажанов А.В. - 2022. - http://libary.roweb.online</w:t>
      </w:r>
    </w:p>
    <w:p w:rsidR="00076EA1" w:rsidRPr="00E80DB8" w:rsidRDefault="00076EA1" w:rsidP="00076EA1">
      <w:pPr>
        <w:pStyle w:val="affffffffff0"/>
        <w:numPr>
          <w:ilvl w:val="0"/>
          <w:numId w:val="87"/>
        </w:numPr>
        <w:tabs>
          <w:tab w:val="left" w:pos="1080"/>
        </w:tabs>
        <w:spacing w:before="0" w:beforeAutospacing="0" w:after="0" w:afterAutospacing="0"/>
        <w:ind w:left="0" w:firstLine="709"/>
        <w:rPr>
          <w:rFonts w:ascii="Times New Roman" w:eastAsia="Times New Roman" w:hAnsi="Times New Roman" w:cs="Times New Roman"/>
          <w:color w:val="000000"/>
          <w:sz w:val="20"/>
          <w:szCs w:val="20"/>
        </w:rPr>
      </w:pPr>
      <w:r w:rsidRPr="00E80DB8">
        <w:rPr>
          <w:rFonts w:ascii="Times New Roman" w:eastAsia="Times New Roman" w:hAnsi="Times New Roman" w:cs="Times New Roman"/>
          <w:color w:val="000000"/>
          <w:sz w:val="20"/>
          <w:szCs w:val="20"/>
        </w:rPr>
        <w:t>Бажанов А.В. Понятие и принципы государственной гражданской службы. [Электронный ресурс]: рабочий учебник / Бажанов А.В. - 2022. - http://libary.roweb.online</w:t>
      </w:r>
    </w:p>
    <w:p w:rsidR="00076EA1" w:rsidRPr="00E80DB8" w:rsidRDefault="00076EA1" w:rsidP="00076EA1">
      <w:pPr>
        <w:pStyle w:val="affffffffff0"/>
        <w:numPr>
          <w:ilvl w:val="0"/>
          <w:numId w:val="87"/>
        </w:numPr>
        <w:tabs>
          <w:tab w:val="left" w:pos="1080"/>
        </w:tabs>
        <w:spacing w:before="0" w:beforeAutospacing="0" w:after="0" w:afterAutospacing="0"/>
        <w:ind w:left="0" w:firstLine="709"/>
        <w:rPr>
          <w:rFonts w:ascii="Times New Roman" w:eastAsia="Times New Roman" w:hAnsi="Times New Roman" w:cs="Times New Roman"/>
          <w:color w:val="000000"/>
          <w:sz w:val="20"/>
          <w:szCs w:val="20"/>
        </w:rPr>
      </w:pPr>
      <w:r w:rsidRPr="00E80DB8">
        <w:rPr>
          <w:rFonts w:ascii="Times New Roman" w:eastAsia="Times New Roman" w:hAnsi="Times New Roman" w:cs="Times New Roman"/>
          <w:color w:val="000000"/>
          <w:sz w:val="20"/>
          <w:szCs w:val="20"/>
        </w:rPr>
        <w:t>Бажанов А.В. Общие условия государственной службы. [Электронный ресурс]: рабочий учебник / Бажанов А.В. - 2022. - http://libary.roweb.online</w:t>
      </w:r>
    </w:p>
    <w:p w:rsidR="00076EA1" w:rsidRDefault="00076EA1" w:rsidP="00076EA1">
      <w:pPr>
        <w:tabs>
          <w:tab w:val="left" w:pos="1080"/>
        </w:tabs>
        <w:suppressAutoHyphens/>
        <w:spacing w:before="0" w:beforeAutospacing="0" w:after="0" w:afterAutospacing="0"/>
        <w:ind w:firstLine="709"/>
        <w:jc w:val="both"/>
        <w:rPr>
          <w:rFonts w:eastAsia="Times New Roman"/>
          <w:sz w:val="20"/>
          <w:szCs w:val="20"/>
        </w:rPr>
      </w:pPr>
    </w:p>
    <w:p w:rsidR="00076EA1" w:rsidRPr="00365321" w:rsidRDefault="00076EA1" w:rsidP="00076EA1">
      <w:pPr>
        <w:tabs>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076EA1" w:rsidRPr="00E80DB8" w:rsidRDefault="00076EA1" w:rsidP="00076EA1">
      <w:pPr>
        <w:pStyle w:val="affffffffff0"/>
        <w:numPr>
          <w:ilvl w:val="0"/>
          <w:numId w:val="88"/>
        </w:numPr>
        <w:tabs>
          <w:tab w:val="left" w:pos="1080"/>
        </w:tabs>
        <w:spacing w:before="0" w:beforeAutospacing="0" w:after="0" w:afterAutospacing="0"/>
        <w:ind w:left="0" w:firstLine="709"/>
        <w:rPr>
          <w:rFonts w:ascii="Times New Roman" w:eastAsia="Times New Roman" w:hAnsi="Times New Roman" w:cs="Times New Roman"/>
          <w:color w:val="000000"/>
          <w:sz w:val="20"/>
          <w:szCs w:val="20"/>
        </w:rPr>
      </w:pPr>
      <w:r w:rsidRPr="00E80DB8">
        <w:rPr>
          <w:rFonts w:ascii="Times New Roman" w:eastAsia="Times New Roman" w:hAnsi="Times New Roman" w:cs="Times New Roman"/>
          <w:color w:val="000000"/>
          <w:sz w:val="20"/>
          <w:szCs w:val="20"/>
        </w:rPr>
        <w:t>Бажанов А.В. Военная и правоохранительная служба в Российской Федерации. [Электронный ресурс]: рабочий учебник / Бажанов А.В. - 2022. - http://libary.roweb.online</w:t>
      </w:r>
    </w:p>
    <w:p w:rsidR="00076EA1" w:rsidRPr="00E80DB8" w:rsidRDefault="00076EA1" w:rsidP="00076EA1">
      <w:pPr>
        <w:pStyle w:val="affffffffff0"/>
        <w:numPr>
          <w:ilvl w:val="0"/>
          <w:numId w:val="88"/>
        </w:numPr>
        <w:tabs>
          <w:tab w:val="left" w:pos="1080"/>
        </w:tabs>
        <w:spacing w:before="0" w:beforeAutospacing="0" w:after="0" w:afterAutospacing="0"/>
        <w:ind w:left="0" w:firstLine="709"/>
        <w:rPr>
          <w:rFonts w:ascii="Times New Roman" w:eastAsia="Times New Roman" w:hAnsi="Times New Roman" w:cs="Times New Roman"/>
          <w:color w:val="000000"/>
          <w:sz w:val="20"/>
          <w:szCs w:val="20"/>
        </w:rPr>
      </w:pPr>
      <w:r w:rsidRPr="00E80DB8">
        <w:rPr>
          <w:rFonts w:ascii="Times New Roman" w:eastAsia="Times New Roman" w:hAnsi="Times New Roman" w:cs="Times New Roman"/>
          <w:color w:val="000000"/>
          <w:sz w:val="20"/>
          <w:szCs w:val="20"/>
        </w:rPr>
        <w:t>Бажанов А.В. Система управления государственной службой. [Электронный ресурс]: рабочий учебник / Бажанов А.В. - 2022. - http://libary.roweb.online</w:t>
      </w:r>
    </w:p>
    <w:p w:rsidR="00076EA1" w:rsidRPr="00E80DB8" w:rsidRDefault="00076EA1" w:rsidP="00076EA1">
      <w:pPr>
        <w:pStyle w:val="affffffffff0"/>
        <w:numPr>
          <w:ilvl w:val="0"/>
          <w:numId w:val="88"/>
        </w:numPr>
        <w:tabs>
          <w:tab w:val="left" w:pos="1080"/>
        </w:tabs>
        <w:spacing w:before="0" w:beforeAutospacing="0" w:after="0" w:afterAutospacing="0"/>
        <w:ind w:left="0" w:firstLine="709"/>
        <w:rPr>
          <w:rFonts w:ascii="Times New Roman" w:eastAsia="Times New Roman" w:hAnsi="Times New Roman" w:cs="Times New Roman"/>
          <w:color w:val="000000"/>
          <w:sz w:val="20"/>
          <w:szCs w:val="20"/>
        </w:rPr>
      </w:pPr>
      <w:r w:rsidRPr="00E80DB8">
        <w:rPr>
          <w:rFonts w:ascii="Times New Roman" w:eastAsia="Times New Roman" w:hAnsi="Times New Roman" w:cs="Times New Roman"/>
          <w:color w:val="000000"/>
          <w:sz w:val="20"/>
          <w:szCs w:val="20"/>
        </w:rPr>
        <w:t>Бажанов А.В. Поступление на муниципальную службу, ее прохождение и прекращение. [Электронный ресурс]: рабочий учебник / Бажанов А.В. - 2022. - http://libary.roweb.online</w:t>
      </w:r>
    </w:p>
    <w:p w:rsidR="00165C42" w:rsidRPr="001D217E" w:rsidRDefault="00165C42" w:rsidP="001D217E">
      <w:pPr>
        <w:tabs>
          <w:tab w:val="left" w:pos="1080"/>
        </w:tabs>
        <w:suppressAutoHyphens/>
        <w:spacing w:before="0" w:beforeAutospacing="0" w:after="0" w:afterAutospacing="0"/>
        <w:ind w:left="349"/>
        <w:jc w:val="both"/>
        <w:rPr>
          <w:b/>
          <w:sz w:val="20"/>
          <w:szCs w:val="20"/>
        </w:rPr>
      </w:pPr>
    </w:p>
    <w:p w:rsidR="00165C42" w:rsidRPr="00365321" w:rsidRDefault="00AD2389" w:rsidP="00165C42">
      <w:pPr>
        <w:tabs>
          <w:tab w:val="left" w:pos="1080"/>
        </w:tabs>
        <w:suppressAutoHyphens/>
        <w:spacing w:before="0" w:beforeAutospacing="0" w:after="0" w:afterAutospacing="0"/>
        <w:ind w:firstLine="709"/>
        <w:jc w:val="both"/>
        <w:rPr>
          <w:b/>
          <w:sz w:val="20"/>
          <w:szCs w:val="20"/>
        </w:rPr>
      </w:pPr>
      <w:r>
        <w:rPr>
          <w:b/>
          <w:sz w:val="20"/>
          <w:szCs w:val="20"/>
        </w:rPr>
        <w:t>7</w:t>
      </w:r>
      <w:r w:rsidR="00165C42" w:rsidRPr="00365321">
        <w:rPr>
          <w:b/>
          <w:sz w:val="20"/>
          <w:szCs w:val="20"/>
        </w:rPr>
        <w:t>.2. Ресурсы информационно-телекоммуникационной сети «Интернет»</w:t>
      </w:r>
    </w:p>
    <w:p w:rsidR="00165C42" w:rsidRPr="00365321" w:rsidRDefault="00165C42" w:rsidP="00165C42">
      <w:pPr>
        <w:tabs>
          <w:tab w:val="left" w:pos="1080"/>
          <w:tab w:val="left" w:pos="1134"/>
        </w:tabs>
        <w:suppressAutoHyphens/>
        <w:spacing w:before="0" w:beforeAutospacing="0" w:after="0" w:afterAutospacing="0"/>
        <w:ind w:firstLine="709"/>
        <w:jc w:val="both"/>
        <w:rPr>
          <w:sz w:val="20"/>
          <w:szCs w:val="20"/>
        </w:rPr>
      </w:pPr>
      <w:r w:rsidRPr="00365321">
        <w:rPr>
          <w:sz w:val="20"/>
          <w:szCs w:val="20"/>
        </w:rPr>
        <w:t>- www.garant.r</w:t>
      </w:r>
      <w:r w:rsidRPr="00365321">
        <w:rPr>
          <w:sz w:val="20"/>
          <w:szCs w:val="20"/>
          <w:lang w:val="en-GB"/>
        </w:rPr>
        <w:t>u</w:t>
      </w:r>
      <w:r w:rsidRPr="00365321">
        <w:rPr>
          <w:sz w:val="20"/>
          <w:szCs w:val="20"/>
        </w:rPr>
        <w:t xml:space="preserve">. </w:t>
      </w:r>
    </w:p>
    <w:p w:rsidR="00E316BF" w:rsidRDefault="00E316BF" w:rsidP="00165C42">
      <w:pPr>
        <w:tabs>
          <w:tab w:val="left" w:pos="360"/>
          <w:tab w:val="left" w:pos="900"/>
          <w:tab w:val="left" w:pos="993"/>
          <w:tab w:val="left" w:pos="1134"/>
        </w:tabs>
        <w:suppressAutoHyphens/>
        <w:spacing w:before="0" w:beforeAutospacing="0" w:after="0" w:afterAutospacing="0"/>
        <w:ind w:firstLine="709"/>
        <w:jc w:val="both"/>
        <w:rPr>
          <w:b/>
          <w:sz w:val="20"/>
          <w:szCs w:val="20"/>
        </w:rPr>
      </w:pPr>
    </w:p>
    <w:p w:rsidR="00E316BF" w:rsidRDefault="00AD2389" w:rsidP="00E316BF">
      <w:pPr>
        <w:spacing w:before="0" w:beforeAutospacing="0" w:after="0" w:afterAutospacing="0"/>
        <w:ind w:firstLine="709"/>
        <w:jc w:val="both"/>
        <w:rPr>
          <w:b/>
          <w:sz w:val="20"/>
        </w:rPr>
      </w:pPr>
      <w:r>
        <w:rPr>
          <w:b/>
          <w:sz w:val="20"/>
        </w:rPr>
        <w:t>8</w:t>
      </w:r>
      <w:r w:rsidR="00E316BF">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316BF" w:rsidRDefault="00E316BF" w:rsidP="00E316BF">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E316BF" w:rsidRDefault="00E316BF" w:rsidP="00E316BF">
      <w:pPr>
        <w:spacing w:before="0" w:beforeAutospacing="0" w:after="0" w:afterAutospacing="0"/>
        <w:ind w:firstLine="709"/>
        <w:jc w:val="both"/>
        <w:rPr>
          <w:sz w:val="20"/>
        </w:rPr>
      </w:pPr>
      <w:r>
        <w:rPr>
          <w:sz w:val="20"/>
        </w:rPr>
        <w:t xml:space="preserve">- </w:t>
      </w:r>
      <w:r w:rsidR="00A4041D" w:rsidRPr="00A4041D">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316BF" w:rsidRDefault="00E316BF" w:rsidP="00E316BF">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65C42" w:rsidRDefault="00E316BF" w:rsidP="00E316BF">
      <w:pPr>
        <w:tabs>
          <w:tab w:val="left" w:pos="360"/>
          <w:tab w:val="left" w:pos="900"/>
          <w:tab w:val="left" w:pos="993"/>
          <w:tab w:val="left" w:pos="1134"/>
        </w:tabs>
        <w:suppressAutoHyphens/>
        <w:spacing w:before="0" w:beforeAutospacing="0" w:after="0" w:afterAutospacing="0"/>
        <w:ind w:firstLine="709"/>
        <w:jc w:val="both"/>
        <w:rPr>
          <w:sz w:val="20"/>
        </w:rPr>
      </w:pPr>
      <w:r>
        <w:rPr>
          <w:sz w:val="20"/>
        </w:rPr>
        <w:t>Программное обеспечение:</w:t>
      </w:r>
    </w:p>
    <w:p w:rsidR="00E316BF" w:rsidRPr="006E48DD" w:rsidRDefault="00E316BF" w:rsidP="00E316B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Лицензионное программное обеспечение (в том числе, отечественного производства):</w:t>
      </w:r>
    </w:p>
    <w:p w:rsidR="00E316BF" w:rsidRPr="006E48DD" w:rsidRDefault="00E316BF" w:rsidP="00E316BF">
      <w:pPr>
        <w:spacing w:before="0" w:beforeAutospacing="0" w:after="0" w:afterAutospacing="0"/>
        <w:ind w:firstLine="709"/>
        <w:rPr>
          <w:sz w:val="20"/>
          <w:szCs w:val="20"/>
        </w:rPr>
      </w:pPr>
      <w:r w:rsidRPr="006E48DD">
        <w:rPr>
          <w:sz w:val="20"/>
          <w:szCs w:val="20"/>
        </w:rPr>
        <w:t xml:space="preserve">Операционная система </w:t>
      </w:r>
      <w:r w:rsidRPr="006E48DD">
        <w:rPr>
          <w:sz w:val="20"/>
          <w:szCs w:val="20"/>
          <w:lang w:val="en-US"/>
        </w:rPr>
        <w:t>Windows</w:t>
      </w:r>
      <w:r w:rsidRPr="006E48DD">
        <w:rPr>
          <w:sz w:val="20"/>
          <w:szCs w:val="20"/>
        </w:rPr>
        <w:t xml:space="preserve"> </w:t>
      </w:r>
      <w:r w:rsidRPr="006E48DD">
        <w:rPr>
          <w:sz w:val="20"/>
          <w:szCs w:val="20"/>
          <w:lang w:val="en-US"/>
        </w:rPr>
        <w:t>Professional</w:t>
      </w:r>
      <w:r w:rsidRPr="006E48DD">
        <w:rPr>
          <w:sz w:val="20"/>
          <w:szCs w:val="20"/>
        </w:rPr>
        <w:t xml:space="preserve"> 10</w:t>
      </w:r>
    </w:p>
    <w:p w:rsidR="00E316BF" w:rsidRPr="006E48DD" w:rsidRDefault="00E316BF" w:rsidP="00E316BF">
      <w:pPr>
        <w:spacing w:before="0" w:beforeAutospacing="0" w:after="0" w:afterAutospacing="0"/>
        <w:ind w:firstLine="709"/>
        <w:rPr>
          <w:sz w:val="20"/>
          <w:szCs w:val="20"/>
        </w:rPr>
      </w:pPr>
      <w:r w:rsidRPr="006E48DD">
        <w:rPr>
          <w:sz w:val="20"/>
          <w:szCs w:val="20"/>
        </w:rPr>
        <w:t>ПО браузер – приложение операционной системы, предназначенное для просмотра Web-страниц</w:t>
      </w:r>
    </w:p>
    <w:p w:rsidR="00E316BF" w:rsidRPr="006E48DD" w:rsidRDefault="00E316BF" w:rsidP="00E316BF">
      <w:pPr>
        <w:spacing w:before="0" w:beforeAutospacing="0" w:after="0" w:afterAutospacing="0"/>
        <w:ind w:firstLine="709"/>
        <w:rPr>
          <w:sz w:val="20"/>
          <w:szCs w:val="20"/>
        </w:rPr>
      </w:pPr>
      <w:r w:rsidRPr="006E48DD">
        <w:rPr>
          <w:sz w:val="20"/>
          <w:szCs w:val="20"/>
        </w:rPr>
        <w:t>Платформа проведения аттестационных процедур с использованием каналов связи (отечественное ПО)</w:t>
      </w:r>
    </w:p>
    <w:p w:rsidR="00E316BF" w:rsidRPr="006E48DD" w:rsidRDefault="00E316BF" w:rsidP="00E316BF">
      <w:pPr>
        <w:spacing w:before="0" w:beforeAutospacing="0" w:after="0" w:afterAutospacing="0"/>
        <w:ind w:firstLine="709"/>
        <w:rPr>
          <w:sz w:val="20"/>
          <w:szCs w:val="20"/>
        </w:rPr>
      </w:pPr>
      <w:r w:rsidRPr="006E48DD">
        <w:rPr>
          <w:sz w:val="20"/>
          <w:szCs w:val="20"/>
        </w:rPr>
        <w:t xml:space="preserve">Платформа проведения </w:t>
      </w:r>
      <w:proofErr w:type="spellStart"/>
      <w:r w:rsidRPr="006E48DD">
        <w:rPr>
          <w:sz w:val="20"/>
          <w:szCs w:val="20"/>
        </w:rPr>
        <w:t>вебинаров</w:t>
      </w:r>
      <w:proofErr w:type="spellEnd"/>
      <w:r w:rsidRPr="006E48DD">
        <w:rPr>
          <w:sz w:val="20"/>
          <w:szCs w:val="20"/>
        </w:rPr>
        <w:t xml:space="preserve"> (отечественное ПО)</w:t>
      </w:r>
    </w:p>
    <w:p w:rsidR="00E316BF" w:rsidRPr="006E48DD" w:rsidRDefault="00E316BF" w:rsidP="00E316BF">
      <w:pPr>
        <w:spacing w:before="0" w:beforeAutospacing="0" w:after="0" w:afterAutospacing="0"/>
        <w:ind w:firstLine="709"/>
        <w:rPr>
          <w:sz w:val="20"/>
          <w:szCs w:val="20"/>
        </w:rPr>
      </w:pPr>
      <w:r w:rsidRPr="006E48DD">
        <w:rPr>
          <w:sz w:val="20"/>
          <w:szCs w:val="20"/>
        </w:rPr>
        <w:t xml:space="preserve">Информационная технология. Онлайн тестирование цифровой платформы </w:t>
      </w:r>
      <w:proofErr w:type="spellStart"/>
      <w:r w:rsidRPr="006E48DD">
        <w:rPr>
          <w:sz w:val="20"/>
          <w:szCs w:val="20"/>
        </w:rPr>
        <w:t>Ровеб</w:t>
      </w:r>
      <w:proofErr w:type="spellEnd"/>
      <w:r w:rsidRPr="006E48DD">
        <w:rPr>
          <w:sz w:val="20"/>
          <w:szCs w:val="20"/>
        </w:rPr>
        <w:t xml:space="preserve"> (отечественное ПО)</w:t>
      </w:r>
    </w:p>
    <w:p w:rsidR="00E316BF" w:rsidRPr="006E48DD" w:rsidRDefault="00E316BF" w:rsidP="00E316BF">
      <w:pPr>
        <w:spacing w:before="0" w:beforeAutospacing="0" w:after="0" w:afterAutospacing="0"/>
        <w:ind w:firstLine="709"/>
        <w:rPr>
          <w:sz w:val="20"/>
          <w:szCs w:val="20"/>
        </w:rPr>
      </w:pPr>
      <w:r w:rsidRPr="006E48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316BF" w:rsidRPr="006E48DD" w:rsidRDefault="00E316BF" w:rsidP="00E316BF">
      <w:pPr>
        <w:spacing w:before="0" w:beforeAutospacing="0" w:after="0" w:afterAutospacing="0"/>
        <w:ind w:firstLine="709"/>
        <w:rPr>
          <w:sz w:val="20"/>
          <w:szCs w:val="20"/>
        </w:rPr>
      </w:pPr>
      <w:r w:rsidRPr="006E48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316BF" w:rsidRPr="00A90F7A" w:rsidRDefault="00E316BF" w:rsidP="00E316BF">
      <w:pPr>
        <w:tabs>
          <w:tab w:val="left" w:pos="360"/>
          <w:tab w:val="left" w:pos="900"/>
          <w:tab w:val="left" w:pos="993"/>
          <w:tab w:val="left" w:pos="1134"/>
        </w:tabs>
        <w:suppressAutoHyphens/>
        <w:spacing w:before="0" w:beforeAutospacing="0" w:after="0" w:afterAutospacing="0"/>
        <w:ind w:firstLine="709"/>
        <w:jc w:val="both"/>
        <w:rPr>
          <w:sz w:val="20"/>
          <w:szCs w:val="20"/>
        </w:rPr>
      </w:pPr>
      <w:r w:rsidRPr="006E48DD">
        <w:rPr>
          <w:sz w:val="20"/>
          <w:szCs w:val="20"/>
        </w:rPr>
        <w:t>Электронный информационный ресурс «Личная студия обучающегося» (отечественное ПО)</w:t>
      </w:r>
    </w:p>
    <w:p w:rsidR="00165C42" w:rsidRPr="00A90F7A" w:rsidRDefault="00165C42" w:rsidP="00165C4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Свободно распространяемое программное обеспечение (в том числе отечественного производства):</w:t>
      </w:r>
    </w:p>
    <w:p w:rsidR="00165C42" w:rsidRPr="00A90F7A" w:rsidRDefault="00165C42" w:rsidP="00165C42">
      <w:pPr>
        <w:spacing w:before="0" w:beforeAutospacing="0" w:after="0" w:afterAutospacing="0"/>
        <w:ind w:firstLine="709"/>
        <w:rPr>
          <w:sz w:val="20"/>
          <w:szCs w:val="20"/>
        </w:rPr>
      </w:pPr>
      <w:r w:rsidRPr="00A90F7A">
        <w:rPr>
          <w:sz w:val="20"/>
          <w:szCs w:val="20"/>
        </w:rPr>
        <w:t>Мой Офис Веб-редакторы https://edit.myoffice.ru (отечественное ПО)</w:t>
      </w:r>
    </w:p>
    <w:p w:rsidR="00165C42" w:rsidRPr="00A90F7A" w:rsidRDefault="00165C42" w:rsidP="00165C42">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 Calc. </w:t>
      </w:r>
    </w:p>
    <w:p w:rsidR="00165C42" w:rsidRPr="00A90F7A" w:rsidRDefault="004B49A5" w:rsidP="00165C42">
      <w:pPr>
        <w:spacing w:before="0" w:beforeAutospacing="0" w:after="0" w:afterAutospacing="0"/>
        <w:ind w:firstLine="709"/>
        <w:rPr>
          <w:sz w:val="20"/>
          <w:szCs w:val="20"/>
          <w:lang w:val="en-US"/>
        </w:rPr>
      </w:pPr>
      <w:hyperlink r:id="rId6" w:history="1">
        <w:r w:rsidR="00165C42" w:rsidRPr="00A90F7A">
          <w:rPr>
            <w:sz w:val="20"/>
            <w:szCs w:val="20"/>
            <w:lang w:val="en-US"/>
          </w:rPr>
          <w:t>http://qsp.su/tools/onlinehelp/about_license_gpl_russian.html</w:t>
        </w:r>
      </w:hyperlink>
      <w:r w:rsidR="00165C42" w:rsidRPr="00A90F7A">
        <w:rPr>
          <w:sz w:val="20"/>
          <w:szCs w:val="20"/>
          <w:lang w:val="en-US"/>
        </w:rPr>
        <w:t xml:space="preserve"> </w:t>
      </w:r>
    </w:p>
    <w:p w:rsidR="00165C42" w:rsidRPr="00A90F7A" w:rsidRDefault="00165C42" w:rsidP="00165C42">
      <w:pPr>
        <w:spacing w:before="0" w:beforeAutospacing="0" w:after="0" w:afterAutospacing="0"/>
        <w:ind w:firstLine="709"/>
        <w:rPr>
          <w:sz w:val="20"/>
          <w:szCs w:val="20"/>
        </w:rPr>
      </w:pPr>
      <w:r w:rsidRPr="00A90F7A">
        <w:rPr>
          <w:sz w:val="20"/>
          <w:szCs w:val="20"/>
        </w:rPr>
        <w:t xml:space="preserve">ПО </w:t>
      </w:r>
      <w:proofErr w:type="spellStart"/>
      <w:r w:rsidRPr="00A90F7A">
        <w:rPr>
          <w:sz w:val="20"/>
          <w:szCs w:val="20"/>
        </w:rPr>
        <w:t>OpenOffice.Org.Base</w:t>
      </w:r>
      <w:proofErr w:type="spellEnd"/>
    </w:p>
    <w:p w:rsidR="00165C42" w:rsidRPr="00A90F7A" w:rsidRDefault="004B49A5" w:rsidP="00165C42">
      <w:pPr>
        <w:spacing w:before="0" w:beforeAutospacing="0" w:after="0" w:afterAutospacing="0"/>
        <w:ind w:firstLine="709"/>
        <w:rPr>
          <w:sz w:val="20"/>
          <w:szCs w:val="20"/>
        </w:rPr>
      </w:pPr>
      <w:hyperlink r:id="rId7" w:history="1">
        <w:r w:rsidR="00165C42" w:rsidRPr="00A90F7A">
          <w:rPr>
            <w:sz w:val="20"/>
            <w:szCs w:val="20"/>
          </w:rPr>
          <w:t>http://qsp.su/tools/onlinehelp/about_license_gpl_russian.html</w:t>
        </w:r>
      </w:hyperlink>
    </w:p>
    <w:p w:rsidR="00165C42" w:rsidRPr="00A90F7A" w:rsidRDefault="00165C42" w:rsidP="00165C42">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w:t>
      </w:r>
      <w:proofErr w:type="spellStart"/>
      <w:r w:rsidRPr="00A90F7A">
        <w:rPr>
          <w:sz w:val="20"/>
          <w:szCs w:val="20"/>
          <w:lang w:val="en-US"/>
        </w:rPr>
        <w:t>OpenOffice.org.Impress</w:t>
      </w:r>
      <w:proofErr w:type="spellEnd"/>
      <w:r w:rsidRPr="00A90F7A">
        <w:rPr>
          <w:sz w:val="20"/>
          <w:szCs w:val="20"/>
          <w:lang w:val="en-US"/>
        </w:rPr>
        <w:t xml:space="preserve"> </w:t>
      </w:r>
    </w:p>
    <w:p w:rsidR="00165C42" w:rsidRPr="00A90F7A" w:rsidRDefault="004B49A5" w:rsidP="00165C42">
      <w:pPr>
        <w:spacing w:before="0" w:beforeAutospacing="0" w:after="0" w:afterAutospacing="0"/>
        <w:ind w:firstLine="709"/>
        <w:rPr>
          <w:sz w:val="20"/>
          <w:szCs w:val="20"/>
          <w:lang w:val="en-US"/>
        </w:rPr>
      </w:pPr>
      <w:hyperlink r:id="rId8" w:history="1">
        <w:r w:rsidR="00165C42" w:rsidRPr="00A90F7A">
          <w:rPr>
            <w:sz w:val="20"/>
            <w:szCs w:val="20"/>
            <w:lang w:val="en-US"/>
          </w:rPr>
          <w:t>http://qsp.su/tools/onlinehelp/about_license_gpl_russian.html</w:t>
        </w:r>
      </w:hyperlink>
      <w:r w:rsidR="00165C42" w:rsidRPr="00A90F7A">
        <w:rPr>
          <w:sz w:val="20"/>
          <w:szCs w:val="20"/>
          <w:lang w:val="en-US"/>
        </w:rPr>
        <w:t xml:space="preserve"> </w:t>
      </w:r>
    </w:p>
    <w:p w:rsidR="00165C42" w:rsidRPr="00A90F7A" w:rsidRDefault="00165C42" w:rsidP="00165C42">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 Writer </w:t>
      </w:r>
    </w:p>
    <w:p w:rsidR="00165C42" w:rsidRPr="00A90F7A" w:rsidRDefault="004B49A5" w:rsidP="00165C42">
      <w:pPr>
        <w:spacing w:before="0" w:beforeAutospacing="0" w:after="0" w:afterAutospacing="0"/>
        <w:ind w:firstLine="709"/>
        <w:rPr>
          <w:sz w:val="20"/>
          <w:szCs w:val="20"/>
          <w:lang w:val="en-US"/>
        </w:rPr>
      </w:pPr>
      <w:hyperlink r:id="rId9" w:history="1">
        <w:r w:rsidR="00165C42" w:rsidRPr="00A90F7A">
          <w:rPr>
            <w:sz w:val="20"/>
            <w:szCs w:val="20"/>
            <w:lang w:val="en-US"/>
          </w:rPr>
          <w:t>http://qsp.su/tools/onlinehelp/about_license_gpl_russian.html</w:t>
        </w:r>
      </w:hyperlink>
    </w:p>
    <w:p w:rsidR="00165C42" w:rsidRPr="00A90F7A" w:rsidRDefault="00165C42" w:rsidP="00165C42">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 Office.org Draw</w:t>
      </w:r>
    </w:p>
    <w:p w:rsidR="00165C42" w:rsidRPr="00A90F7A" w:rsidRDefault="004B49A5" w:rsidP="00165C42">
      <w:pPr>
        <w:spacing w:before="0" w:beforeAutospacing="0" w:after="0" w:afterAutospacing="0"/>
        <w:ind w:firstLine="709"/>
        <w:rPr>
          <w:sz w:val="20"/>
          <w:szCs w:val="20"/>
          <w:lang w:val="en-US"/>
        </w:rPr>
      </w:pPr>
      <w:hyperlink r:id="rId10" w:history="1">
        <w:r w:rsidR="00165C42" w:rsidRPr="00A90F7A">
          <w:rPr>
            <w:sz w:val="20"/>
            <w:szCs w:val="20"/>
            <w:lang w:val="en-US"/>
          </w:rPr>
          <w:t>http://qsp.su/tools/onlinehelp/about_license_gpl_russian.html</w:t>
        </w:r>
      </w:hyperlink>
    </w:p>
    <w:p w:rsidR="00165C42" w:rsidRPr="00A90F7A" w:rsidRDefault="00165C42" w:rsidP="00165C42">
      <w:pPr>
        <w:spacing w:before="0" w:beforeAutospacing="0" w:after="0" w:afterAutospacing="0"/>
        <w:ind w:firstLine="709"/>
        <w:rPr>
          <w:sz w:val="20"/>
          <w:szCs w:val="20"/>
        </w:rPr>
      </w:pPr>
      <w:r w:rsidRPr="00A90F7A">
        <w:rPr>
          <w:sz w:val="20"/>
          <w:szCs w:val="20"/>
        </w:rPr>
        <w:t xml:space="preserve">ПО «Блокнот» - стандартное приложение операционной системы (MS </w:t>
      </w:r>
      <w:proofErr w:type="spellStart"/>
      <w:r w:rsidRPr="00A90F7A">
        <w:rPr>
          <w:sz w:val="20"/>
          <w:szCs w:val="20"/>
        </w:rPr>
        <w:t>Windows</w:t>
      </w:r>
      <w:proofErr w:type="spellEnd"/>
      <w:r w:rsidRPr="00A90F7A">
        <w:rPr>
          <w:sz w:val="20"/>
          <w:szCs w:val="20"/>
        </w:rPr>
        <w:t xml:space="preserve">, </w:t>
      </w:r>
      <w:proofErr w:type="spellStart"/>
      <w:r w:rsidRPr="00A90F7A">
        <w:rPr>
          <w:sz w:val="20"/>
          <w:szCs w:val="20"/>
        </w:rPr>
        <w:t>Android</w:t>
      </w:r>
      <w:proofErr w:type="spellEnd"/>
      <w:r w:rsidRPr="00A90F7A">
        <w:rPr>
          <w:sz w:val="20"/>
          <w:szCs w:val="20"/>
        </w:rPr>
        <w:t xml:space="preserve"> и т.д.), </w:t>
      </w:r>
    </w:p>
    <w:p w:rsidR="00165C42" w:rsidRPr="00A90F7A" w:rsidRDefault="00165C42" w:rsidP="00165C42">
      <w:pPr>
        <w:spacing w:before="0" w:beforeAutospacing="0" w:after="0" w:afterAutospacing="0"/>
        <w:ind w:firstLine="709"/>
        <w:rPr>
          <w:sz w:val="20"/>
          <w:szCs w:val="20"/>
        </w:rPr>
      </w:pPr>
      <w:r w:rsidRPr="00A90F7A">
        <w:rPr>
          <w:sz w:val="20"/>
          <w:szCs w:val="20"/>
        </w:rPr>
        <w:t xml:space="preserve">предназначенное для работы с текстами;  </w:t>
      </w:r>
    </w:p>
    <w:p w:rsidR="00165C42" w:rsidRPr="00A90F7A" w:rsidRDefault="00165C42" w:rsidP="00165C4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Современные профессиональные базы данных:</w:t>
      </w:r>
    </w:p>
    <w:p w:rsidR="00FB5281" w:rsidRPr="00FB5281" w:rsidRDefault="00FB5281" w:rsidP="00FB5281">
      <w:pPr>
        <w:spacing w:before="0" w:beforeAutospacing="0" w:after="0" w:afterAutospacing="0"/>
        <w:ind w:firstLine="709"/>
        <w:rPr>
          <w:sz w:val="20"/>
          <w:szCs w:val="20"/>
        </w:rPr>
      </w:pPr>
      <w:r w:rsidRPr="00FB5281">
        <w:rPr>
          <w:sz w:val="20"/>
          <w:szCs w:val="20"/>
        </w:rPr>
        <w:t xml:space="preserve">Реестр профессиональных стандартов https://profstandart.rosmintrud.ru/obshchiy-informatsionnyy-blok/natsionalnyy-reestr-professionalnykh-standartov/reestr-professionalnykh-standartov/ </w:t>
      </w:r>
    </w:p>
    <w:p w:rsidR="00FB5281" w:rsidRPr="00FB5281" w:rsidRDefault="00FB5281" w:rsidP="00FB5281">
      <w:pPr>
        <w:spacing w:before="0" w:beforeAutospacing="0" w:after="0" w:afterAutospacing="0"/>
        <w:ind w:firstLine="709"/>
        <w:rPr>
          <w:sz w:val="20"/>
          <w:szCs w:val="20"/>
        </w:rPr>
      </w:pPr>
      <w:r w:rsidRPr="00FB5281">
        <w:rPr>
          <w:sz w:val="20"/>
          <w:szCs w:val="20"/>
        </w:rPr>
        <w:t xml:space="preserve">Реестр студентов/ординаторов/аспирантов/ассистентов-стажеров https://www.mos.ru/karta-moskvicha/services-proverka-grazhdanina-v-reestre-studentov/ </w:t>
      </w:r>
    </w:p>
    <w:p w:rsidR="00FB5281" w:rsidRPr="00FB5281" w:rsidRDefault="00FB5281" w:rsidP="00FB5281">
      <w:pPr>
        <w:spacing w:before="0" w:beforeAutospacing="0" w:after="0" w:afterAutospacing="0"/>
        <w:ind w:firstLine="709"/>
        <w:rPr>
          <w:sz w:val="20"/>
          <w:szCs w:val="20"/>
        </w:rPr>
      </w:pPr>
      <w:r w:rsidRPr="00FB5281">
        <w:rPr>
          <w:sz w:val="20"/>
          <w:szCs w:val="20"/>
        </w:rPr>
        <w:t>Общероссийская общественная организация «Ассоциация Юристов России» - http://www.alrf.ru/</w:t>
      </w:r>
    </w:p>
    <w:p w:rsidR="00FB5281" w:rsidRPr="00FB5281" w:rsidRDefault="00FB5281" w:rsidP="00FB5281">
      <w:pPr>
        <w:spacing w:before="0" w:beforeAutospacing="0" w:after="0" w:afterAutospacing="0"/>
        <w:ind w:firstLine="709"/>
        <w:rPr>
          <w:sz w:val="20"/>
          <w:szCs w:val="20"/>
        </w:rPr>
      </w:pPr>
      <w:r w:rsidRPr="00FB5281">
        <w:rPr>
          <w:sz w:val="20"/>
          <w:szCs w:val="20"/>
        </w:rPr>
        <w:lastRenderedPageBreak/>
        <w:t xml:space="preserve">Федеральный портал государственной службы - https://gossluzhba.gov.ru </w:t>
      </w:r>
    </w:p>
    <w:p w:rsidR="00FB5281" w:rsidRDefault="00FB5281" w:rsidP="00FB5281">
      <w:pPr>
        <w:spacing w:before="0" w:beforeAutospacing="0" w:after="0" w:afterAutospacing="0"/>
        <w:ind w:firstLine="709"/>
        <w:rPr>
          <w:sz w:val="20"/>
          <w:szCs w:val="20"/>
        </w:rPr>
      </w:pPr>
      <w:r w:rsidRPr="00FB5281">
        <w:rPr>
          <w:sz w:val="20"/>
          <w:szCs w:val="20"/>
        </w:rPr>
        <w:t xml:space="preserve">Официальный сайт мэра Москвы  - </w:t>
      </w:r>
      <w:hyperlink r:id="rId11" w:history="1">
        <w:r w:rsidRPr="006447E1">
          <w:rPr>
            <w:rStyle w:val="af1"/>
            <w:sz w:val="20"/>
            <w:szCs w:val="20"/>
          </w:rPr>
          <w:t>https://mos.ru</w:t>
        </w:r>
      </w:hyperlink>
      <w:r w:rsidRPr="00FB5281">
        <w:rPr>
          <w:sz w:val="20"/>
          <w:szCs w:val="20"/>
        </w:rPr>
        <w:t xml:space="preserve"> </w:t>
      </w:r>
    </w:p>
    <w:p w:rsidR="00165C42" w:rsidRPr="00A90F7A" w:rsidRDefault="00165C42" w:rsidP="00FB5281">
      <w:pPr>
        <w:spacing w:before="0" w:beforeAutospacing="0" w:after="0" w:afterAutospacing="0"/>
        <w:ind w:firstLine="709"/>
        <w:rPr>
          <w:sz w:val="20"/>
          <w:szCs w:val="20"/>
        </w:rPr>
      </w:pPr>
      <w:r w:rsidRPr="00A90F7A">
        <w:rPr>
          <w:sz w:val="20"/>
          <w:szCs w:val="20"/>
        </w:rPr>
        <w:t xml:space="preserve">Научная электронная библиотека. </w:t>
      </w:r>
      <w:hyperlink r:id="rId12" w:history="1">
        <w:r w:rsidRPr="00A90F7A">
          <w:rPr>
            <w:sz w:val="20"/>
            <w:szCs w:val="20"/>
          </w:rPr>
          <w:t>http://elibrary.ru</w:t>
        </w:r>
      </w:hyperlink>
    </w:p>
    <w:p w:rsidR="00165C42" w:rsidRPr="00A90F7A" w:rsidRDefault="00165C42" w:rsidP="00165C42">
      <w:pPr>
        <w:spacing w:before="0" w:beforeAutospacing="0" w:after="0" w:afterAutospacing="0"/>
        <w:ind w:firstLine="709"/>
        <w:rPr>
          <w:sz w:val="20"/>
          <w:szCs w:val="20"/>
        </w:rPr>
      </w:pPr>
      <w:r w:rsidRPr="00A90F7A">
        <w:rPr>
          <w:sz w:val="20"/>
          <w:szCs w:val="20"/>
        </w:rPr>
        <w:t xml:space="preserve">Электронно-библиотечная система </w:t>
      </w:r>
      <w:proofErr w:type="spellStart"/>
      <w:r w:rsidRPr="00A90F7A">
        <w:rPr>
          <w:sz w:val="20"/>
          <w:szCs w:val="20"/>
        </w:rPr>
        <w:t>IPRbooks</w:t>
      </w:r>
      <w:proofErr w:type="spellEnd"/>
      <w:r w:rsidRPr="00A90F7A">
        <w:rPr>
          <w:sz w:val="20"/>
          <w:szCs w:val="20"/>
        </w:rPr>
        <w:t xml:space="preserve"> (ЭБС </w:t>
      </w:r>
      <w:proofErr w:type="spellStart"/>
      <w:r w:rsidRPr="00A90F7A">
        <w:rPr>
          <w:sz w:val="20"/>
          <w:szCs w:val="20"/>
        </w:rPr>
        <w:t>IPRbooks</w:t>
      </w:r>
      <w:proofErr w:type="spellEnd"/>
      <w:r w:rsidRPr="00A90F7A">
        <w:rPr>
          <w:sz w:val="20"/>
          <w:szCs w:val="20"/>
        </w:rPr>
        <w:t>) –</w:t>
      </w:r>
      <w:r>
        <w:rPr>
          <w:sz w:val="20"/>
          <w:szCs w:val="20"/>
        </w:rPr>
        <w:t xml:space="preserve"> </w:t>
      </w:r>
      <w:r w:rsidRPr="00A90F7A">
        <w:rPr>
          <w:sz w:val="20"/>
          <w:szCs w:val="20"/>
        </w:rPr>
        <w:t>электронная библиотека по всем отраслям знаний</w:t>
      </w:r>
      <w:r>
        <w:rPr>
          <w:sz w:val="20"/>
          <w:szCs w:val="20"/>
        </w:rPr>
        <w:t xml:space="preserve"> </w:t>
      </w:r>
      <w:r w:rsidRPr="00A90F7A">
        <w:rPr>
          <w:sz w:val="20"/>
          <w:szCs w:val="20"/>
        </w:rPr>
        <w:t>http://www.iprbookshop.ru</w:t>
      </w:r>
    </w:p>
    <w:p w:rsidR="003D4C16" w:rsidRPr="00D52134" w:rsidRDefault="003D4C16" w:rsidP="003D4C1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D4C16" w:rsidRPr="0048691E" w:rsidRDefault="003D4C16" w:rsidP="003D4C16">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D4C16" w:rsidRPr="00D52134" w:rsidRDefault="003D4C16" w:rsidP="003D4C16">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417C1" w:rsidRDefault="00841522" w:rsidP="00165C42"/>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8C4395"/>
    <w:multiLevelType w:val="hybridMultilevel"/>
    <w:tmpl w:val="F75046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79466EF"/>
    <w:multiLevelType w:val="multilevel"/>
    <w:tmpl w:val="079466EF"/>
    <w:lvl w:ilvl="0">
      <w:start w:val="1"/>
      <w:numFmt w:val="bullet"/>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A70014"/>
    <w:multiLevelType w:val="multilevel"/>
    <w:tmpl w:val="14A7001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03A169D"/>
    <w:multiLevelType w:val="multilevel"/>
    <w:tmpl w:val="203A169D"/>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6111D24"/>
    <w:multiLevelType w:val="hybridMultilevel"/>
    <w:tmpl w:val="5436343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8224DD"/>
    <w:multiLevelType w:val="multilevel"/>
    <w:tmpl w:val="298224DD"/>
    <w:lvl w:ilvl="0">
      <w:start w:val="1"/>
      <w:numFmt w:val="decimal"/>
      <w:lvlText w:val="%1."/>
      <w:lvlJc w:val="left"/>
      <w:pPr>
        <w:tabs>
          <w:tab w:val="num" w:pos="0"/>
        </w:tabs>
        <w:ind w:firstLine="454"/>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A5A7EB3"/>
    <w:multiLevelType w:val="multilevel"/>
    <w:tmpl w:val="2A5A7EB3"/>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EB74DA4"/>
    <w:multiLevelType w:val="hybridMultilevel"/>
    <w:tmpl w:val="C73CC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7"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8" w15:restartNumberingAfterBreak="0">
    <w:nsid w:val="33FA49A1"/>
    <w:multiLevelType w:val="hybridMultilevel"/>
    <w:tmpl w:val="F496D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E5F1650"/>
    <w:multiLevelType w:val="multilevel"/>
    <w:tmpl w:val="3E5F1650"/>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7" w15:restartNumberingAfterBreak="0">
    <w:nsid w:val="3F8062D4"/>
    <w:multiLevelType w:val="multilevel"/>
    <w:tmpl w:val="3F8062D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9"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C4D5AAB"/>
    <w:multiLevelType w:val="multilevel"/>
    <w:tmpl w:val="4C4D5AAB"/>
    <w:lvl w:ilvl="0">
      <w:start w:val="1"/>
      <w:numFmt w:val="decimal"/>
      <w:lvlText w:val="%1."/>
      <w:lvlJc w:val="left"/>
      <w:pPr>
        <w:tabs>
          <w:tab w:val="num" w:pos="814"/>
        </w:tabs>
        <w:ind w:left="814" w:hanging="36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58" w15:restartNumberingAfterBreak="0">
    <w:nsid w:val="4DB00DA1"/>
    <w:multiLevelType w:val="multilevel"/>
    <w:tmpl w:val="4DB00DA1"/>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4E3E7787"/>
    <w:multiLevelType w:val="multilevel"/>
    <w:tmpl w:val="4E3E7787"/>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50325F77"/>
    <w:multiLevelType w:val="multilevel"/>
    <w:tmpl w:val="50325F7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52321B4E"/>
    <w:multiLevelType w:val="multilevel"/>
    <w:tmpl w:val="52321B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5C2679A4"/>
    <w:multiLevelType w:val="multilevel"/>
    <w:tmpl w:val="5C2679A4"/>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decimal"/>
      <w:lvlText w:val="%2."/>
      <w:lvlJc w:val="left"/>
      <w:pPr>
        <w:tabs>
          <w:tab w:val="num" w:pos="1440"/>
        </w:tabs>
        <w:ind w:left="1440" w:hanging="360"/>
      </w:pPr>
      <w:rPr>
        <w:rFonts w:hint="default"/>
        <w:b w:val="0"/>
        <w:i w:val="0"/>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5CB00A6B"/>
    <w:multiLevelType w:val="multilevel"/>
    <w:tmpl w:val="5CB00A6B"/>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8"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9"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662E3C68"/>
    <w:multiLevelType w:val="multilevel"/>
    <w:tmpl w:val="662E3C6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7A5673B"/>
    <w:multiLevelType w:val="hybridMultilevel"/>
    <w:tmpl w:val="F496D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3"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5" w15:restartNumberingAfterBreak="0">
    <w:nsid w:val="6E9F112B"/>
    <w:multiLevelType w:val="hybridMultilevel"/>
    <w:tmpl w:val="3D544BC0"/>
    <w:lvl w:ilvl="0" w:tplc="9A261CB4">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70192CCF"/>
    <w:multiLevelType w:val="multilevel"/>
    <w:tmpl w:val="70192CCF"/>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0"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8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2" w15:restartNumberingAfterBreak="0">
    <w:nsid w:val="75F34A86"/>
    <w:multiLevelType w:val="multilevel"/>
    <w:tmpl w:val="75F34A8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5"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7"/>
  </w:num>
  <w:num w:numId="16">
    <w:abstractNumId w:val="39"/>
  </w:num>
  <w:num w:numId="17">
    <w:abstractNumId w:val="69"/>
  </w:num>
  <w:num w:numId="18">
    <w:abstractNumId w:val="78"/>
  </w:num>
  <w:num w:numId="19">
    <w:abstractNumId w:val="72"/>
  </w:num>
  <w:num w:numId="20">
    <w:abstractNumId w:val="9"/>
  </w:num>
  <w:num w:numId="21">
    <w:abstractNumId w:val="13"/>
  </w:num>
  <w:num w:numId="22">
    <w:abstractNumId w:val="16"/>
  </w:num>
  <w:num w:numId="23">
    <w:abstractNumId w:val="20"/>
  </w:num>
  <w:num w:numId="24">
    <w:abstractNumId w:val="23"/>
  </w:num>
  <w:num w:numId="25">
    <w:abstractNumId w:val="25"/>
  </w:num>
  <w:num w:numId="26">
    <w:abstractNumId w:val="36"/>
  </w:num>
  <w:num w:numId="27">
    <w:abstractNumId w:val="44"/>
  </w:num>
  <w:num w:numId="28">
    <w:abstractNumId w:val="45"/>
  </w:num>
  <w:num w:numId="29">
    <w:abstractNumId w:val="51"/>
  </w:num>
  <w:num w:numId="30">
    <w:abstractNumId w:val="52"/>
  </w:num>
  <w:num w:numId="31">
    <w:abstractNumId w:val="63"/>
  </w:num>
  <w:num w:numId="32">
    <w:abstractNumId w:val="64"/>
  </w:num>
  <w:num w:numId="33">
    <w:abstractNumId w:val="74"/>
  </w:num>
  <w:num w:numId="34">
    <w:abstractNumId w:val="79"/>
  </w:num>
  <w:num w:numId="35">
    <w:abstractNumId w:val="84"/>
  </w:num>
  <w:num w:numId="36">
    <w:abstractNumId w:val="85"/>
  </w:num>
  <w:num w:numId="37">
    <w:abstractNumId w:val="62"/>
  </w:num>
  <w:num w:numId="38">
    <w:abstractNumId w:val="50"/>
  </w:num>
  <w:num w:numId="39">
    <w:abstractNumId w:val="10"/>
  </w:num>
  <w:num w:numId="40">
    <w:abstractNumId w:val="8"/>
  </w:num>
  <w:num w:numId="41">
    <w:abstractNumId w:val="48"/>
  </w:num>
  <w:num w:numId="42">
    <w:abstractNumId w:val="37"/>
  </w:num>
  <w:num w:numId="43">
    <w:abstractNumId w:val="49"/>
  </w:num>
  <w:num w:numId="44">
    <w:abstractNumId w:val="43"/>
  </w:num>
  <w:num w:numId="45">
    <w:abstractNumId w:val="14"/>
  </w:num>
  <w:num w:numId="46">
    <w:abstractNumId w:val="26"/>
  </w:num>
  <w:num w:numId="47">
    <w:abstractNumId w:val="53"/>
  </w:num>
  <w:num w:numId="48">
    <w:abstractNumId w:val="15"/>
  </w:num>
  <w:num w:numId="49">
    <w:abstractNumId w:val="42"/>
  </w:num>
  <w:num w:numId="50">
    <w:abstractNumId w:val="40"/>
  </w:num>
  <w:num w:numId="51">
    <w:abstractNumId w:val="30"/>
  </w:num>
  <w:num w:numId="52">
    <w:abstractNumId w:val="32"/>
  </w:num>
  <w:num w:numId="53">
    <w:abstractNumId w:val="27"/>
  </w:num>
  <w:num w:numId="54">
    <w:abstractNumId w:val="54"/>
  </w:num>
  <w:num w:numId="55">
    <w:abstractNumId w:val="6"/>
  </w:num>
  <w:num w:numId="56">
    <w:abstractNumId w:val="18"/>
  </w:num>
  <w:num w:numId="57">
    <w:abstractNumId w:val="21"/>
  </w:num>
  <w:num w:numId="58">
    <w:abstractNumId w:val="22"/>
  </w:num>
  <w:num w:numId="59">
    <w:abstractNumId w:val="55"/>
  </w:num>
  <w:num w:numId="60">
    <w:abstractNumId w:val="68"/>
  </w:num>
  <w:num w:numId="61">
    <w:abstractNumId w:val="83"/>
  </w:num>
  <w:num w:numId="62">
    <w:abstractNumId w:val="41"/>
  </w:num>
  <w:num w:numId="63">
    <w:abstractNumId w:val="77"/>
  </w:num>
  <w:num w:numId="64">
    <w:abstractNumId w:val="12"/>
  </w:num>
  <w:num w:numId="65">
    <w:abstractNumId w:val="80"/>
  </w:num>
  <w:num w:numId="66">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6"/>
  </w:num>
  <w:num w:numId="68">
    <w:abstractNumId w:val="28"/>
  </w:num>
  <w:num w:numId="69">
    <w:abstractNumId w:val="34"/>
  </w:num>
  <w:num w:numId="70">
    <w:abstractNumId w:val="59"/>
  </w:num>
  <w:num w:numId="71">
    <w:abstractNumId w:val="57"/>
  </w:num>
  <w:num w:numId="72">
    <w:abstractNumId w:val="19"/>
  </w:num>
  <w:num w:numId="73">
    <w:abstractNumId w:val="66"/>
  </w:num>
  <w:num w:numId="74">
    <w:abstractNumId w:val="65"/>
  </w:num>
  <w:num w:numId="75">
    <w:abstractNumId w:val="61"/>
  </w:num>
  <w:num w:numId="76">
    <w:abstractNumId w:val="47"/>
  </w:num>
  <w:num w:numId="77">
    <w:abstractNumId w:val="46"/>
  </w:num>
  <w:num w:numId="78">
    <w:abstractNumId w:val="58"/>
  </w:num>
  <w:num w:numId="7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3"/>
  </w:num>
  <w:num w:numId="81">
    <w:abstractNumId w:val="82"/>
  </w:num>
  <w:num w:numId="82">
    <w:abstractNumId w:val="70"/>
  </w:num>
  <w:num w:numId="83">
    <w:abstractNumId w:val="75"/>
  </w:num>
  <w:num w:numId="84">
    <w:abstractNumId w:val="35"/>
  </w:num>
  <w:num w:numId="85">
    <w:abstractNumId w:val="31"/>
  </w:num>
  <w:num w:numId="86">
    <w:abstractNumId w:val="11"/>
  </w:num>
  <w:num w:numId="87">
    <w:abstractNumId w:val="38"/>
  </w:num>
  <w:num w:numId="88">
    <w:abstractNumId w:val="7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3455"/>
    <w:rsid w:val="00076EA1"/>
    <w:rsid w:val="00077FC3"/>
    <w:rsid w:val="00080253"/>
    <w:rsid w:val="00101919"/>
    <w:rsid w:val="00133728"/>
    <w:rsid w:val="00165C42"/>
    <w:rsid w:val="001D217E"/>
    <w:rsid w:val="001E775D"/>
    <w:rsid w:val="001F5317"/>
    <w:rsid w:val="001F73C3"/>
    <w:rsid w:val="00236967"/>
    <w:rsid w:val="002466FE"/>
    <w:rsid w:val="0026235D"/>
    <w:rsid w:val="002908BA"/>
    <w:rsid w:val="00297BC5"/>
    <w:rsid w:val="002E660F"/>
    <w:rsid w:val="003D4C16"/>
    <w:rsid w:val="003D7C4B"/>
    <w:rsid w:val="0043448A"/>
    <w:rsid w:val="00434733"/>
    <w:rsid w:val="00435998"/>
    <w:rsid w:val="004436B1"/>
    <w:rsid w:val="00453DE3"/>
    <w:rsid w:val="004635F0"/>
    <w:rsid w:val="004B49A5"/>
    <w:rsid w:val="004C5D7C"/>
    <w:rsid w:val="004E4FF8"/>
    <w:rsid w:val="005101C0"/>
    <w:rsid w:val="00510648"/>
    <w:rsid w:val="005260DA"/>
    <w:rsid w:val="005A31AB"/>
    <w:rsid w:val="005A430D"/>
    <w:rsid w:val="0061043F"/>
    <w:rsid w:val="0066141A"/>
    <w:rsid w:val="00674063"/>
    <w:rsid w:val="00702859"/>
    <w:rsid w:val="007663B6"/>
    <w:rsid w:val="007A59F3"/>
    <w:rsid w:val="007F1255"/>
    <w:rsid w:val="00827901"/>
    <w:rsid w:val="00841522"/>
    <w:rsid w:val="00851BE6"/>
    <w:rsid w:val="00857814"/>
    <w:rsid w:val="00872CE1"/>
    <w:rsid w:val="008C5BB4"/>
    <w:rsid w:val="008D6AC5"/>
    <w:rsid w:val="00923FFC"/>
    <w:rsid w:val="009530D1"/>
    <w:rsid w:val="00970959"/>
    <w:rsid w:val="00986055"/>
    <w:rsid w:val="00986B14"/>
    <w:rsid w:val="009E4664"/>
    <w:rsid w:val="00A1480C"/>
    <w:rsid w:val="00A37989"/>
    <w:rsid w:val="00A4041D"/>
    <w:rsid w:val="00A76440"/>
    <w:rsid w:val="00AD2389"/>
    <w:rsid w:val="00B811EE"/>
    <w:rsid w:val="00BC034B"/>
    <w:rsid w:val="00BC75CD"/>
    <w:rsid w:val="00C65BB4"/>
    <w:rsid w:val="00C70737"/>
    <w:rsid w:val="00CA6F83"/>
    <w:rsid w:val="00CB468F"/>
    <w:rsid w:val="00CB6A3E"/>
    <w:rsid w:val="00CC6E01"/>
    <w:rsid w:val="00D02ACF"/>
    <w:rsid w:val="00DC01BD"/>
    <w:rsid w:val="00E316BF"/>
    <w:rsid w:val="00E70D4B"/>
    <w:rsid w:val="00E771D6"/>
    <w:rsid w:val="00F231D8"/>
    <w:rsid w:val="00F25FD5"/>
    <w:rsid w:val="00F3023E"/>
    <w:rsid w:val="00F34B89"/>
    <w:rsid w:val="00FB5281"/>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A1827"/>
  <w15:docId w15:val="{9F32B9B6-04D9-4583-AFE2-D758F7ACD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rsid w:val="00986055"/>
    <w:rPr>
      <w:smallCaps/>
      <w:color w:val="C0504D"/>
      <w:u w:val="single"/>
    </w:rPr>
  </w:style>
  <w:style w:type="character" w:customStyle="1" w:styleId="2ffff7">
    <w:name w:val="Сильная ссылка2"/>
    <w:uiPriority w:val="99"/>
    <w:rsid w:val="00986055"/>
    <w:rPr>
      <w:b/>
      <w:smallCaps/>
      <w:color w:val="C0504D"/>
      <w:spacing w:val="5"/>
      <w:u w:val="single"/>
    </w:rPr>
  </w:style>
  <w:style w:type="character" w:customStyle="1" w:styleId="2ffff8">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54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mos.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5437</Words>
  <Characters>30997</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2022-10-24T13:19:00Z</cp:lastPrinted>
  <dcterms:created xsi:type="dcterms:W3CDTF">2023-04-21T06:22:00Z</dcterms:created>
  <dcterms:modified xsi:type="dcterms:W3CDTF">2023-04-24T14:02:00Z</dcterms:modified>
</cp:coreProperties>
</file>